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120"/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7" w:h="16839"/>
          <w:pgMar w:top="1134" w:right="1134" w:bottom="1134" w:left="1134" w:header="709" w:footer="709" w:gutter="0"/>
          <w:pgNumType w:fmt="upperRoman" w:start="1"/>
          <w:cols w:space="708" w:num="1"/>
          <w:docGrid w:linePitch="360" w:charSpace="0"/>
        </w:sectPr>
      </w:pPr>
      <w:r>
        <w:rPr>
          <w:rFonts w:cs="Calibri" w:asciiTheme="minorHAnsi" w:hAnsiTheme="minorHAnsi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-453390</wp:posOffset>
                </wp:positionH>
                <wp:positionV relativeFrom="paragraph">
                  <wp:posOffset>5361305</wp:posOffset>
                </wp:positionV>
                <wp:extent cx="7915275" cy="2438400"/>
                <wp:effectExtent l="0" t="0" r="0" b="0"/>
                <wp:wrapNone/>
                <wp:docPr id="2776" name="文本框 2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15275" cy="2438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spacing w:before="312" w:after="120"/>
                              <w:ind w:right="1680"/>
                              <w:jc w:val="center"/>
                              <w:rPr>
                                <w:rFonts w:hint="default" w:eastAsia="思源黑体 CN Regular" w:cstheme="minorHAnsi"/>
                                <w:b/>
                                <w:sz w:val="36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theme="minorHAnsi"/>
                                <w:b/>
                                <w:sz w:val="36"/>
                                <w:szCs w:val="36"/>
                              </w:rPr>
                              <w:t xml:space="preserve">How to upgrade </w:t>
                            </w:r>
                            <w:r>
                              <w:rPr>
                                <w:rFonts w:hint="eastAsia" w:cstheme="minorHAnsi"/>
                                <w:b/>
                                <w:sz w:val="36"/>
                                <w:szCs w:val="36"/>
                                <w:lang w:val="en-US" w:eastAsia="zh-CN"/>
                              </w:rPr>
                              <w:t>Tenda LTE</w:t>
                            </w:r>
                            <w:r>
                              <w:rPr>
                                <w:rFonts w:hint="eastAsia" w:cstheme="minorHAnsi"/>
                                <w:b/>
                                <w:sz w:val="36"/>
                                <w:szCs w:val="36"/>
                              </w:rPr>
                              <w:t xml:space="preserve"> Router</w:t>
                            </w:r>
                            <w:r>
                              <w:rPr>
                                <w:rFonts w:hint="eastAsia" w:cstheme="minorHAnsi"/>
                                <w:b/>
                                <w:sz w:val="36"/>
                                <w:szCs w:val="36"/>
                                <w:lang w:val="en-US" w:eastAsia="zh-CN"/>
                              </w:rPr>
                              <w:t xml:space="preserve"> and NR Router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5.7pt;margin-top:422.15pt;height:192pt;width:623.25pt;z-index:251660288;mso-width-relative:page;mso-height-relative:page;" filled="f" stroked="f" coordsize="21600,21600" o:gfxdata="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61WKXd0AAAANAQAADwAAAAAA&#10;AAABACAAAAAiAAAAZHJzL2Rvd25yZXYueG1sUEsBAhQAFAAAAAgAh07iQCAawd1HAgAAewQAAA4A&#10;AAAAAAAAAQAgAAAALA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spacing w:before="312" w:after="120"/>
                        <w:ind w:right="1680"/>
                        <w:jc w:val="center"/>
                        <w:rPr>
                          <w:rFonts w:hint="default" w:eastAsia="思源黑体 CN Regular" w:cstheme="minorHAnsi"/>
                          <w:b/>
                          <w:sz w:val="36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 w:cstheme="minorHAnsi"/>
                          <w:b/>
                          <w:sz w:val="36"/>
                          <w:szCs w:val="36"/>
                        </w:rPr>
                        <w:t xml:space="preserve">How to upgrade </w:t>
                      </w:r>
                      <w:r>
                        <w:rPr>
                          <w:rFonts w:hint="eastAsia" w:cstheme="minorHAnsi"/>
                          <w:b/>
                          <w:sz w:val="36"/>
                          <w:szCs w:val="36"/>
                          <w:lang w:val="en-US" w:eastAsia="zh-CN"/>
                        </w:rPr>
                        <w:t>Tenda LTE</w:t>
                      </w:r>
                      <w:r>
                        <w:rPr>
                          <w:rFonts w:hint="eastAsia" w:cstheme="minorHAnsi"/>
                          <w:b/>
                          <w:sz w:val="36"/>
                          <w:szCs w:val="36"/>
                        </w:rPr>
                        <w:t xml:space="preserve"> Router</w:t>
                      </w:r>
                      <w:r>
                        <w:rPr>
                          <w:rFonts w:hint="eastAsia" w:cstheme="minorHAnsi"/>
                          <w:b/>
                          <w:sz w:val="36"/>
                          <w:szCs w:val="36"/>
                          <w:lang w:val="en-US" w:eastAsia="zh-CN"/>
                        </w:rPr>
                        <w:t xml:space="preserve"> and NR Router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Calibri" w:asciiTheme="minorHAnsi" w:hAnsiTheme="minorHAnsi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-720090</wp:posOffset>
            </wp:positionH>
            <wp:positionV relativeFrom="paragraph">
              <wp:posOffset>-720090</wp:posOffset>
            </wp:positionV>
            <wp:extent cx="7581900" cy="10959465"/>
            <wp:effectExtent l="0" t="0" r="0" b="0"/>
            <wp:wrapNone/>
            <wp:docPr id="2927" name="图片 29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7" name="图片 2927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1900" cy="1095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5"/>
        <w:numPr>
          <w:ilvl w:val="2"/>
          <w:numId w:val="0"/>
        </w:numPr>
        <w:spacing w:after="120"/>
        <w:ind w:leftChars="0"/>
      </w:pPr>
      <w:bookmarkStart w:id="0" w:name="_Time_settings"/>
      <w:bookmarkEnd w:id="0"/>
      <w:bookmarkStart w:id="1" w:name="_LAN_settings"/>
      <w:bookmarkEnd w:id="1"/>
      <w:bookmarkStart w:id="2" w:name="_Login_password"/>
      <w:bookmarkEnd w:id="2"/>
      <w:bookmarkStart w:id="3" w:name="_Upgrade_firmware"/>
      <w:bookmarkEnd w:id="3"/>
      <w:bookmarkStart w:id="4" w:name="_Reboot_and_reset"/>
      <w:bookmarkEnd w:id="4"/>
      <w:bookmarkStart w:id="5" w:name="_WAN_settings_(wireless"/>
      <w:bookmarkEnd w:id="5"/>
      <w:bookmarkStart w:id="6" w:name="_DHCP_reservation"/>
      <w:bookmarkEnd w:id="6"/>
      <w:bookmarkStart w:id="7" w:name="_Toc109823405"/>
      <w:r>
        <w:t>L</w:t>
      </w:r>
      <w:r>
        <w:rPr>
          <w:rFonts w:hint="eastAsia"/>
        </w:rPr>
        <w:t xml:space="preserve">ocal </w:t>
      </w:r>
      <w:r>
        <w:rPr>
          <w:rFonts w:hint="eastAsia"/>
          <w:lang w:val="en-US" w:eastAsia="zh-CN"/>
        </w:rPr>
        <w:t>U</w:t>
      </w:r>
      <w:r>
        <w:rPr>
          <w:rFonts w:hint="eastAsia"/>
        </w:rPr>
        <w:t>pgrade</w:t>
      </w:r>
      <w:bookmarkEnd w:id="7"/>
    </w:p>
    <w:p>
      <w:pPr>
        <w:pStyle w:val="116"/>
        <w:spacing w:after="120"/>
      </w:pPr>
      <w:r>
        <w:rPr>
          <w:rFonts w:hint="eastAsia"/>
        </w:rPr>
        <w:t xml:space="preserve"> </w:t>
      </w:r>
    </w:p>
    <w:p>
      <w:pPr>
        <w:pStyle w:val="329"/>
        <w:keepNext/>
        <w:spacing w:after="120"/>
        <w:ind w:left="1008"/>
        <w:rPr>
          <w:sz w:val="21"/>
        </w:rPr>
      </w:pPr>
      <w:r>
        <w:rPr>
          <w:sz w:val="21"/>
        </w:rPr>
        <w:t>In order to prevent the router from being damaged:</w:t>
      </w:r>
    </w:p>
    <w:p>
      <w:pPr>
        <w:pStyle w:val="141"/>
        <w:spacing w:after="120"/>
        <w:ind w:left="1273" w:hanging="313"/>
        <w:rPr>
          <w:rFonts w:hint="default" w:eastAsia="思源黑体 CN Regular"/>
          <w:lang w:val="en-US" w:eastAsia="zh-CN"/>
        </w:rPr>
      </w:pPr>
      <w:r>
        <w:rPr>
          <w:rFonts w:hint="eastAsia"/>
          <w:lang w:val="en-US" w:eastAsia="zh-CN"/>
        </w:rPr>
        <w:t>Upgrading is not allowed between different products.Please e</w:t>
      </w:r>
      <w:r>
        <w:t>nsure that the firmware is applicable to the router.</w:t>
      </w:r>
    </w:p>
    <w:p>
      <w:pPr>
        <w:pStyle w:val="141"/>
        <w:spacing w:after="120"/>
        <w:ind w:left="1273" w:hanging="313"/>
      </w:pPr>
      <w:r>
        <w:t xml:space="preserve">When you are upgrading </w:t>
      </w:r>
      <w:r>
        <w:rPr>
          <w:rFonts w:hint="eastAsia"/>
        </w:rPr>
        <w:t>the</w:t>
      </w:r>
      <w:r>
        <w:t xml:space="preserve"> firmware, do not power off the router.</w:t>
      </w:r>
    </w:p>
    <w:p>
      <w:pPr>
        <w:pStyle w:val="111"/>
        <w:numPr>
          <w:ilvl w:val="0"/>
          <w:numId w:val="32"/>
        </w:numPr>
        <w:spacing w:after="120"/>
        <w:rPr>
          <w:rFonts w:eastAsia="Microsoft YaHei UI"/>
        </w:rPr>
      </w:pPr>
      <w:bookmarkStart w:id="8" w:name="OLE_LINK601"/>
      <w:bookmarkStart w:id="9" w:name="OLE_LINK600"/>
      <w:r>
        <w:rPr>
          <w:rFonts w:hint="eastAsia"/>
        </w:rPr>
        <w:t xml:space="preserve">Start a web </w:t>
      </w:r>
      <w:r>
        <w:t>browser</w:t>
      </w:r>
      <w:r>
        <w:rPr>
          <w:rFonts w:hint="eastAsia"/>
        </w:rPr>
        <w:t xml:space="preserve"> on a device connected to the router and visit </w:t>
      </w:r>
      <w:r>
        <w:rPr>
          <w:rFonts w:hint="eastAsia"/>
          <w:b/>
        </w:rPr>
        <w:t xml:space="preserve">tendawifi.com </w:t>
      </w:r>
      <w:r>
        <w:rPr>
          <w:rFonts w:hint="eastAsia"/>
        </w:rPr>
        <w:t>to log in to the web UI of the router.</w:t>
      </w:r>
    </w:p>
    <w:p>
      <w:pPr>
        <w:pStyle w:val="111"/>
        <w:numPr>
          <w:ilvl w:val="0"/>
          <w:numId w:val="32"/>
        </w:numPr>
        <w:spacing w:after="120"/>
      </w:pPr>
      <w:r>
        <w:t>C</w:t>
      </w:r>
      <w:r>
        <w:rPr>
          <w:rFonts w:hint="eastAsia"/>
        </w:rPr>
        <w:t xml:space="preserve">hoose </w:t>
      </w:r>
      <w:r>
        <w:rPr>
          <w:rFonts w:hint="eastAsia"/>
          <w:b/>
          <w:bCs/>
        </w:rPr>
        <w:t>System Settings</w:t>
      </w:r>
      <w:r>
        <w:rPr>
          <w:rFonts w:hint="eastAsia"/>
        </w:rPr>
        <w:t xml:space="preserve"> &gt; </w:t>
      </w:r>
      <w:r>
        <w:rPr>
          <w:rFonts w:hint="eastAsia"/>
          <w:b/>
          <w:bCs/>
        </w:rPr>
        <w:t>Firmware Upgrade</w:t>
      </w:r>
      <w:r>
        <w:rPr>
          <w:b/>
          <w:bCs/>
        </w:rPr>
        <w:t>.</w:t>
      </w:r>
      <w:r>
        <w:t xml:space="preserve"> </w:t>
      </w:r>
    </w:p>
    <w:bookmarkEnd w:id="8"/>
    <w:bookmarkEnd w:id="9"/>
    <w:p>
      <w:pPr>
        <w:pStyle w:val="111"/>
        <w:numPr>
          <w:ilvl w:val="0"/>
          <w:numId w:val="32"/>
        </w:numPr>
        <w:spacing w:after="120"/>
      </w:pPr>
      <w:r>
        <w:t xml:space="preserve">Select </w:t>
      </w:r>
      <w:r>
        <w:rPr>
          <w:rFonts w:hint="eastAsia"/>
          <w:b/>
          <w:bCs/>
        </w:rPr>
        <w:t>Local Upgrade</w:t>
      </w:r>
      <w:r>
        <w:rPr>
          <w:b/>
          <w:bCs/>
        </w:rPr>
        <w:t xml:space="preserve"> </w:t>
      </w:r>
      <w:r>
        <w:rPr>
          <w:bCs/>
        </w:rPr>
        <w:t xml:space="preserve">for </w:t>
      </w:r>
      <w:r>
        <w:rPr>
          <w:b/>
          <w:bCs/>
        </w:rPr>
        <w:t>Upgrade Type</w:t>
      </w:r>
      <w:r>
        <w:rPr>
          <w:rFonts w:hint="eastAsia"/>
        </w:rPr>
        <w:t>.</w:t>
      </w:r>
    </w:p>
    <w:p>
      <w:pPr>
        <w:pStyle w:val="111"/>
        <w:numPr>
          <w:ilvl w:val="0"/>
          <w:numId w:val="32"/>
        </w:numPr>
        <w:spacing w:after="120"/>
        <w:textAlignment w:val="center"/>
      </w:pPr>
      <w:r>
        <w:t>C</w:t>
      </w:r>
      <w:r>
        <w:rPr>
          <w:rFonts w:hint="eastAsia"/>
        </w:rPr>
        <w:t xml:space="preserve">lick </w:t>
      </w:r>
      <w:r>
        <w:drawing>
          <wp:inline distT="0" distB="0" distL="0" distR="0">
            <wp:extent cx="828675" cy="254000"/>
            <wp:effectExtent l="0" t="0" r="0" b="0"/>
            <wp:docPr id="1021198" name="图片 1021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198" name="图片 102119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8779" cy="25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.</w:t>
      </w:r>
    </w:p>
    <w:p>
      <w:pPr>
        <w:pStyle w:val="168"/>
        <w:spacing w:before="120" w:after="120"/>
        <w:ind w:left="1058"/>
      </w:pPr>
      <w:r>
        <w:drawing>
          <wp:inline distT="0" distB="0" distL="0" distR="0">
            <wp:extent cx="4967605" cy="2021840"/>
            <wp:effectExtent l="57150" t="57150" r="118745" b="111760"/>
            <wp:docPr id="1021199" name="图片 1021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199" name="图片 102119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83044" cy="2028061"/>
                    </a:xfrm>
                    <a:prstGeom prst="rect">
                      <a:avLst/>
                    </a:prstGeom>
                    <a:noFill/>
                    <a:ln w="0"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111"/>
        <w:numPr>
          <w:ilvl w:val="0"/>
          <w:numId w:val="12"/>
        </w:numPr>
        <w:spacing w:after="120"/>
      </w:pPr>
      <w:r>
        <w:t>T</w:t>
      </w:r>
      <w:r>
        <w:rPr>
          <w:rFonts w:hint="eastAsia"/>
        </w:rPr>
        <w:t xml:space="preserve">arget the firmware file downloaded previously (extension: bin), and click </w:t>
      </w:r>
      <w:r>
        <w:rPr>
          <w:rFonts w:hint="eastAsia"/>
          <w:b/>
          <w:bCs/>
        </w:rPr>
        <w:t>Open.</w:t>
      </w:r>
    </w:p>
    <w:p>
      <w:pPr>
        <w:pStyle w:val="168"/>
        <w:spacing w:before="120" w:after="120"/>
        <w:ind w:left="1058"/>
      </w:pPr>
      <w:r>
        <w:drawing>
          <wp:inline distT="0" distB="0" distL="0" distR="0">
            <wp:extent cx="5104130" cy="2838450"/>
            <wp:effectExtent l="57150" t="57150" r="115570" b="114300"/>
            <wp:docPr id="1021200" name="图片 102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200" name="图片 102120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28922" cy="2852062"/>
                    </a:xfrm>
                    <a:prstGeom prst="rect">
                      <a:avLst/>
                    </a:prstGeom>
                    <a:noFill/>
                    <a:ln w="0"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pStyle w:val="111"/>
        <w:numPr>
          <w:ilvl w:val="0"/>
          <w:numId w:val="12"/>
        </w:numPr>
        <w:spacing w:after="120"/>
      </w:pPr>
      <w:r>
        <w:t>Click</w:t>
      </w:r>
      <w:r>
        <w:rPr>
          <w:rFonts w:hint="eastAsia"/>
        </w:rPr>
        <w:t xml:space="preserve"> </w:t>
      </w:r>
      <w:r>
        <w:rPr>
          <w:rFonts w:hint="eastAsia"/>
          <w:b/>
          <w:bCs/>
        </w:rPr>
        <w:t>Upgrade</w:t>
      </w:r>
      <w:r>
        <w:rPr>
          <w:rFonts w:hint="eastAsia"/>
        </w:rPr>
        <w:t>.</w:t>
      </w:r>
    </w:p>
    <w:p>
      <w:pPr>
        <w:pStyle w:val="168"/>
        <w:spacing w:before="120" w:after="120"/>
        <w:ind w:left="1058"/>
      </w:pPr>
      <w:r>
        <w:drawing>
          <wp:inline distT="0" distB="0" distL="0" distR="0">
            <wp:extent cx="5286375" cy="2150110"/>
            <wp:effectExtent l="57150" t="57150" r="104775" b="116840"/>
            <wp:docPr id="1021201" name="图片 1021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201" name="图片 102120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5824" cy="2154262"/>
                    </a:xfrm>
                    <a:prstGeom prst="rect">
                      <a:avLst/>
                    </a:prstGeom>
                    <a:noFill/>
                    <a:ln w="0">
                      <a:solidFill>
                        <a:schemeClr val="bg1">
                          <a:lumMod val="8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>
      <w:pPr>
        <w:spacing w:after="120"/>
        <w:rPr>
          <w:sz w:val="18"/>
        </w:rPr>
      </w:pPr>
      <w:r>
        <w:t>W</w:t>
      </w:r>
      <w:r>
        <w:rPr>
          <w:rFonts w:hint="eastAsia"/>
        </w:rPr>
        <w:t xml:space="preserve">ait for a moment until the ongoing process finishes.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HYPERLINK \l "_Log_in_to" </w:instrText>
      </w:r>
      <w:r>
        <w:rPr>
          <w:rFonts w:hint="eastAsia"/>
        </w:rPr>
        <w:fldChar w:fldCharType="separate"/>
      </w:r>
      <w:r>
        <w:rPr>
          <w:rFonts w:hint="eastAsia"/>
        </w:rPr>
        <w:t>Log in to the web UI of the router</w:t>
      </w:r>
      <w:r>
        <w:rPr>
          <w:rFonts w:hint="eastAsia"/>
        </w:rPr>
        <w:fldChar w:fldCharType="end"/>
      </w:r>
      <w:r>
        <w:rPr>
          <w:rFonts w:hint="eastAsia"/>
        </w:rPr>
        <w:t xml:space="preserve"> a</w:t>
      </w:r>
      <w:bookmarkStart w:id="10" w:name="_GoBack"/>
      <w:bookmarkEnd w:id="10"/>
      <w:r>
        <w:rPr>
          <w:rFonts w:hint="eastAsia"/>
        </w:rPr>
        <w:t>ga</w:t>
      </w:r>
      <w:r>
        <w:t xml:space="preserve">in. Choose </w:t>
      </w:r>
      <w:r>
        <w:rPr>
          <w:rFonts w:hint="eastAsia"/>
          <w:b/>
          <w:bCs/>
        </w:rPr>
        <w:t xml:space="preserve">System </w:t>
      </w:r>
      <w:r>
        <w:rPr>
          <w:rFonts w:hint="eastAsia"/>
          <w:b/>
        </w:rPr>
        <w:t>Settings</w:t>
      </w:r>
      <w:r>
        <w:t xml:space="preserve"> &gt; </w:t>
      </w:r>
      <w:r>
        <w:rPr>
          <w:b/>
        </w:rPr>
        <w:t xml:space="preserve">System </w:t>
      </w:r>
      <w:r>
        <w:rPr>
          <w:rFonts w:hint="eastAsia"/>
          <w:b/>
        </w:rPr>
        <w:t>Status</w:t>
      </w:r>
      <w:r>
        <w:t xml:space="preserve"> and check whether the upgrade is successful based on </w:t>
      </w:r>
      <w:r>
        <w:rPr>
          <w:rFonts w:hint="eastAsia"/>
        </w:rPr>
        <w:t xml:space="preserve">the </w:t>
      </w:r>
      <w:r>
        <w:rPr>
          <w:b/>
        </w:rPr>
        <w:t>Firmware Version</w:t>
      </w:r>
      <w:r>
        <w:rPr>
          <w:sz w:val="18"/>
        </w:rPr>
        <w:t>.</w:t>
      </w:r>
    </w:p>
    <w:p>
      <w:pPr>
        <w:pStyle w:val="121"/>
        <w:spacing w:after="120"/>
      </w:pPr>
    </w:p>
    <w:p>
      <w:pPr>
        <w:pStyle w:val="122"/>
        <w:spacing w:after="120"/>
      </w:pPr>
      <w:r>
        <w:t xml:space="preserve">For better performance of the new firmware, </w:t>
      </w:r>
      <w:r>
        <w:rPr>
          <w:rFonts w:hint="eastAsia"/>
        </w:rPr>
        <w:t>you are recommended to</w:t>
      </w:r>
      <w:r>
        <w:t xml:space="preserve"> reset the router to factory default settings </w:t>
      </w:r>
      <w:r>
        <w:rPr>
          <w:rFonts w:hint="eastAsia"/>
        </w:rPr>
        <w:t xml:space="preserve">when </w:t>
      </w:r>
      <w:r>
        <w:t xml:space="preserve">the upgrading </w:t>
      </w:r>
      <w:r>
        <w:rPr>
          <w:rFonts w:hint="eastAsia"/>
        </w:rPr>
        <w:t>is completed</w:t>
      </w:r>
      <w:r>
        <w:rPr>
          <w:rFonts w:hint="eastAsia"/>
          <w:lang w:val="en-US" w:eastAsia="zh-CN"/>
        </w:rPr>
        <w:t xml:space="preserve"> </w:t>
      </w:r>
      <w:r>
        <w:t>and re-configure the router</w:t>
      </w:r>
      <w:r>
        <w:rPr>
          <w:rFonts w:hint="eastAsia"/>
        </w:rPr>
        <w:t xml:space="preserve"> </w:t>
      </w:r>
      <w:r>
        <w:t>.</w:t>
      </w:r>
    </w:p>
    <w:sectPr>
      <w:headerReference r:id="rId11" w:type="default"/>
      <w:footerReference r:id="rId12" w:type="default"/>
      <w:pgSz w:w="11907" w:h="16839"/>
      <w:pgMar w:top="1134" w:right="1134" w:bottom="1134" w:left="1134" w:header="568" w:footer="425" w:gutter="0"/>
      <w:pgNumType w:start="1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思源黑体 CN Regular">
    <w:altName w:val="Malgun Gothic Semilight"/>
    <w:panose1 w:val="00000000000000000000"/>
    <w:charset w:val="86"/>
    <w:family w:val="swiss"/>
    <w:pitch w:val="default"/>
    <w:sig w:usb0="00000000" w:usb1="00000000" w:usb2="00000016" w:usb3="00000000" w:csb0="00060107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思源黑体 CN Normal">
    <w:altName w:val="黑体"/>
    <w:panose1 w:val="00000000000000000000"/>
    <w:charset w:val="86"/>
    <w:family w:val="swiss"/>
    <w:pitch w:val="default"/>
    <w:sig w:usb0="00000000" w:usb1="00000000" w:usb2="00000016" w:usb3="00000000" w:csb0="00060107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algun Gothic Semilight">
    <w:panose1 w:val="020B0502040204020203"/>
    <w:charset w:val="86"/>
    <w:family w:val="auto"/>
    <w:pitch w:val="default"/>
    <w:sig w:usb0="900002AF" w:usb1="01D77CFB" w:usb2="00000012" w:usb3="00000000" w:csb0="203E01BD" w:csb1="D7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386685150"/>
      <w:docPartObj>
        <w:docPartGallery w:val="autotext"/>
      </w:docPartObj>
    </w:sdtPr>
    <w:sdtContent>
      <w:p>
        <w:pPr>
          <w:pStyle w:val="55"/>
          <w:spacing w:before="480" w:after="12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I</w:t>
        </w:r>
        <w: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5"/>
      <w:spacing w:before="480" w:after="12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5"/>
      <w:spacing w:before="480" w:after="12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796051143"/>
      <w:docPartObj>
        <w:docPartGallery w:val="autotext"/>
      </w:docPartObj>
    </w:sdtPr>
    <w:sdtContent>
      <w:p>
        <w:pPr>
          <w:pStyle w:val="55"/>
          <w:spacing w:before="480" w:after="12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7"/>
      <w:spacing w:after="12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7"/>
      <w:spacing w:after="12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7"/>
      <w:spacing w:after="12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7"/>
      <w:spacing w:after="12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numPicBullet w:numPicBulletId="0">
    <w:pict>
      <v:shape id="0" type="#_x0000_t75" style="width:71px;height:34px" o:bullet="t">
        <v:imagedata r:id="rId1" o:title=""/>
      </v:shape>
    </w:pict>
  </w:numPicBullet>
  <w:numPicBullet w:numPicBulletId="1">
    <w:pict>
      <v:shape id="1" type="#_x0000_t75" style="width:709px;height:284px" o:bullet="t">
        <v:imagedata r:id="rId2" o:title=""/>
      </v:shape>
    </w:pict>
  </w:numPicBullet>
  <w:numPicBullet w:numPicBulletId="2">
    <w:pict>
      <v:shape id="2" type="#_x0000_t75" style="width:425px;height:284px" o:bullet="t">
        <v:imagedata r:id="rId3" o:title=""/>
      </v:shape>
    </w:pict>
  </w:numPicBullet>
  <w:numPicBullet w:numPicBulletId="3">
    <w:pict>
      <v:shape id="3" type="#_x0000_t75" style="width:709px;height:284px" o:bullet="t">
        <v:imagedata r:id="rId4" o:title=""/>
      </v:shape>
    </w:pict>
  </w:numPicBullet>
  <w:numPicBullet w:numPicBulletId="4">
    <w:pict>
      <v:shape id="4" type="#_x0000_t75" style="width:425px;height:284px" o:bullet="t">
        <v:imagedata r:id="rId5" o:title=""/>
      </v:shape>
    </w:pict>
  </w:numPicBullet>
  <w:abstractNum w:abstractNumId="0">
    <w:nsid w:val="FFFFFF7C"/>
    <w:multiLevelType w:val="singleLevel"/>
    <w:tmpl w:val="FFFFFF7C"/>
    <w:lvl w:ilvl="0" w:tentative="0">
      <w:start w:val="1"/>
      <w:numFmt w:val="decimal"/>
      <w:pStyle w:val="65"/>
      <w:lvlText w:val="%1."/>
      <w:lvlJc w:val="left"/>
      <w:pPr>
        <w:tabs>
          <w:tab w:val="left" w:pos="2040"/>
        </w:tabs>
        <w:ind w:left="2040" w:leftChars="800" w:hanging="360" w:hangingChars="200"/>
      </w:pPr>
    </w:lvl>
  </w:abstractNum>
  <w:abstractNum w:abstractNumId="1">
    <w:nsid w:val="FFFFFF7E"/>
    <w:multiLevelType w:val="singleLevel"/>
    <w:tmpl w:val="FFFFFF7E"/>
    <w:lvl w:ilvl="0" w:tentative="0">
      <w:start w:val="1"/>
      <w:numFmt w:val="decimal"/>
      <w:pStyle w:val="36"/>
      <w:lvlText w:val="%1."/>
      <w:lvlJc w:val="left"/>
      <w:pPr>
        <w:tabs>
          <w:tab w:val="left" w:pos="1200"/>
        </w:tabs>
        <w:ind w:left="1200" w:leftChars="400" w:hanging="360" w:hangingChars="200"/>
      </w:pPr>
    </w:lvl>
  </w:abstractNum>
  <w:abstractNum w:abstractNumId="2">
    <w:nsid w:val="FFFFFF7F"/>
    <w:multiLevelType w:val="singleLevel"/>
    <w:tmpl w:val="FFFFFF7F"/>
    <w:lvl w:ilvl="0" w:tentative="0">
      <w:start w:val="1"/>
      <w:numFmt w:val="decimal"/>
      <w:pStyle w:val="14"/>
      <w:lvlText w:val="%1."/>
      <w:lvlJc w:val="left"/>
      <w:pPr>
        <w:tabs>
          <w:tab w:val="left" w:pos="780"/>
        </w:tabs>
        <w:ind w:left="780" w:leftChars="200" w:hanging="360" w:hangingChars="200"/>
      </w:pPr>
    </w:lvl>
  </w:abstractNum>
  <w:abstractNum w:abstractNumId="3">
    <w:nsid w:val="FFFFFF80"/>
    <w:multiLevelType w:val="singleLevel"/>
    <w:tmpl w:val="FFFFFF80"/>
    <w:lvl w:ilvl="0" w:tentative="0">
      <w:start w:val="1"/>
      <w:numFmt w:val="bullet"/>
      <w:pStyle w:val="46"/>
      <w:lvlText w:val=""/>
      <w:lvlJc w:val="left"/>
      <w:pPr>
        <w:tabs>
          <w:tab w:val="left" w:pos="2040"/>
        </w:tabs>
        <w:ind w:left="2040" w:leftChars="800" w:hanging="360" w:hangingChars="200"/>
      </w:pPr>
      <w:rPr>
        <w:rFonts w:hint="default" w:ascii="Wingdings" w:hAnsi="Wingdings"/>
      </w:rPr>
    </w:lvl>
  </w:abstractNum>
  <w:abstractNum w:abstractNumId="4">
    <w:nsid w:val="FFFFFF81"/>
    <w:multiLevelType w:val="singleLevel"/>
    <w:tmpl w:val="FFFFFF81"/>
    <w:lvl w:ilvl="0" w:tentative="0">
      <w:start w:val="1"/>
      <w:numFmt w:val="bullet"/>
      <w:pStyle w:val="17"/>
      <w:lvlText w:val=""/>
      <w:lvlJc w:val="left"/>
      <w:pPr>
        <w:tabs>
          <w:tab w:val="left" w:pos="1620"/>
        </w:tabs>
        <w:ind w:left="1620" w:leftChars="600" w:hanging="360" w:hangingChars="200"/>
      </w:pPr>
      <w:rPr>
        <w:rFonts w:hint="default" w:ascii="Wingdings" w:hAnsi="Wingdings"/>
      </w:rPr>
    </w:lvl>
  </w:abstractNum>
  <w:abstractNum w:abstractNumId="5">
    <w:nsid w:val="FFFFFF82"/>
    <w:multiLevelType w:val="singleLevel"/>
    <w:tmpl w:val="FFFFFF82"/>
    <w:lvl w:ilvl="0" w:tentative="0">
      <w:start w:val="1"/>
      <w:numFmt w:val="bullet"/>
      <w:pStyle w:val="33"/>
      <w:lvlText w:val=""/>
      <w:lvlJc w:val="left"/>
      <w:pPr>
        <w:tabs>
          <w:tab w:val="left" w:pos="1200"/>
        </w:tabs>
        <w:ind w:left="1200" w:leftChars="400" w:hanging="360" w:hangingChars="200"/>
      </w:pPr>
      <w:rPr>
        <w:rFonts w:hint="default" w:ascii="Wingdings" w:hAnsi="Wingdings"/>
      </w:rPr>
    </w:lvl>
  </w:abstractNum>
  <w:abstractNum w:abstractNumId="6">
    <w:nsid w:val="FFFFFF83"/>
    <w:multiLevelType w:val="singleLevel"/>
    <w:tmpl w:val="FFFFFF83"/>
    <w:lvl w:ilvl="0" w:tentative="0">
      <w:start w:val="1"/>
      <w:numFmt w:val="bullet"/>
      <w:pStyle w:val="40"/>
      <w:lvlText w:val=""/>
      <w:lvlJc w:val="left"/>
      <w:pPr>
        <w:tabs>
          <w:tab w:val="left" w:pos="780"/>
        </w:tabs>
        <w:ind w:left="780" w:leftChars="200" w:hanging="360" w:hangingChars="200"/>
      </w:pPr>
      <w:rPr>
        <w:rFonts w:hint="default" w:ascii="Wingdings" w:hAnsi="Wingdings"/>
      </w:rPr>
    </w:lvl>
  </w:abstractNum>
  <w:abstractNum w:abstractNumId="7">
    <w:nsid w:val="FFFFFF89"/>
    <w:multiLevelType w:val="singleLevel"/>
    <w:tmpl w:val="FFFFFF89"/>
    <w:lvl w:ilvl="0" w:tentative="0">
      <w:start w:val="1"/>
      <w:numFmt w:val="bullet"/>
      <w:pStyle w:val="24"/>
      <w:lvlText w:val=""/>
      <w:lvlJc w:val="left"/>
      <w:pPr>
        <w:tabs>
          <w:tab w:val="left" w:pos="360"/>
        </w:tabs>
        <w:ind w:left="360" w:hanging="360" w:hangingChars="200"/>
      </w:pPr>
      <w:rPr>
        <w:rFonts w:hint="default" w:ascii="Wingdings" w:hAnsi="Wingdings"/>
      </w:rPr>
    </w:lvl>
  </w:abstractNum>
  <w:abstractNum w:abstractNumId="8">
    <w:nsid w:val="0E436542"/>
    <w:multiLevelType w:val="multilevel"/>
    <w:tmpl w:val="0E436542"/>
    <w:lvl w:ilvl="0" w:tentative="0">
      <w:start w:val="1"/>
      <w:numFmt w:val="bullet"/>
      <w:pStyle w:val="335"/>
      <w:lvlText w:val=""/>
      <w:lvlJc w:val="left"/>
      <w:pPr>
        <w:ind w:left="1380" w:hanging="420"/>
      </w:pPr>
      <w:rPr>
        <w:rFonts w:hint="default" w:ascii="Wingdings" w:hAnsi="Wingdings"/>
        <w:color w:val="FD4F00"/>
        <w:sz w:val="24"/>
        <w:u w:color="FD4F00"/>
      </w:rPr>
    </w:lvl>
    <w:lvl w:ilvl="1" w:tentative="0">
      <w:start w:val="1"/>
      <w:numFmt w:val="bullet"/>
      <w:lvlText w:val=""/>
      <w:lvlJc w:val="left"/>
      <w:pPr>
        <w:ind w:left="180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22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64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306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48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90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32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740" w:hanging="420"/>
      </w:pPr>
      <w:rPr>
        <w:rFonts w:hint="default" w:ascii="Wingdings" w:hAnsi="Wingdings"/>
      </w:rPr>
    </w:lvl>
  </w:abstractNum>
  <w:abstractNum w:abstractNumId="9">
    <w:nsid w:val="0EDB2900"/>
    <w:multiLevelType w:val="multilevel"/>
    <w:tmpl w:val="0EDB2900"/>
    <w:lvl w:ilvl="0" w:tentative="0">
      <w:start w:val="1"/>
      <w:numFmt w:val="bullet"/>
      <w:pStyle w:val="139"/>
      <w:lvlText w:val="−"/>
      <w:lvlJc w:val="left"/>
      <w:pPr>
        <w:tabs>
          <w:tab w:val="left" w:pos="25515"/>
        </w:tabs>
        <w:ind w:left="1276" w:hanging="312"/>
      </w:pPr>
      <w:rPr>
        <w:rFonts w:hint="default" w:ascii="Times New Roman" w:hAnsi="Times New Roman" w:cs="Times New Roman"/>
        <w:sz w:val="16"/>
        <w:szCs w:val="16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 w:cs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 w:cs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 w:cs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 w:cs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 w:cs="Wingdings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default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 w:cs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 w:cs="Wingdings"/>
      </w:rPr>
    </w:lvl>
  </w:abstractNum>
  <w:abstractNum w:abstractNumId="10">
    <w:nsid w:val="0F014CB5"/>
    <w:multiLevelType w:val="multilevel"/>
    <w:tmpl w:val="0F014CB5"/>
    <w:lvl w:ilvl="0" w:tentative="0">
      <w:start w:val="1"/>
      <w:numFmt w:val="bullet"/>
      <w:pStyle w:val="325"/>
      <w:lvlText w:val=""/>
      <w:lvlJc w:val="left"/>
      <w:pPr>
        <w:ind w:left="1271" w:hanging="420"/>
      </w:pPr>
      <w:rPr>
        <w:rFonts w:hint="default" w:ascii="Wingdings" w:hAnsi="Wingdings"/>
        <w:color w:val="FD4F00"/>
        <w:sz w:val="24"/>
        <w:u w:color="FD4F00"/>
      </w:rPr>
    </w:lvl>
    <w:lvl w:ilvl="1" w:tentative="0">
      <w:start w:val="1"/>
      <w:numFmt w:val="bullet"/>
      <w:lvlText w:val=""/>
      <w:lvlJc w:val="left"/>
      <w:pPr>
        <w:ind w:left="1691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11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31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51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71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91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11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31" w:hanging="420"/>
      </w:pPr>
      <w:rPr>
        <w:rFonts w:hint="default" w:ascii="Wingdings" w:hAnsi="Wingdings"/>
      </w:rPr>
    </w:lvl>
  </w:abstractNum>
  <w:abstractNum w:abstractNumId="11">
    <w:nsid w:val="0FAD19A8"/>
    <w:multiLevelType w:val="multilevel"/>
    <w:tmpl w:val="0FAD19A8"/>
    <w:lvl w:ilvl="0" w:tentative="0">
      <w:start w:val="1"/>
      <w:numFmt w:val="decimal"/>
      <w:pStyle w:val="157"/>
      <w:lvlText w:val="Q%1."/>
      <w:lvlJc w:val="left"/>
      <w:pPr>
        <w:ind w:left="420" w:hanging="420"/>
      </w:pPr>
      <w:rPr>
        <w:rFonts w:hint="eastAsia"/>
        <w:color w:val="FD4F00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12">
    <w:nsid w:val="1D1D1DDD"/>
    <w:multiLevelType w:val="multilevel"/>
    <w:tmpl w:val="1D1D1DDD"/>
    <w:lvl w:ilvl="0" w:tentative="0">
      <w:start w:val="1"/>
      <w:numFmt w:val="decimal"/>
      <w:pStyle w:val="196"/>
      <w:lvlText w:val="%1."/>
      <w:lvlJc w:val="left"/>
      <w:pPr>
        <w:ind w:left="420" w:hanging="420"/>
      </w:pPr>
      <w:rPr>
        <w:rFonts w:hint="default" w:eastAsia="微软雅黑" w:asciiTheme="minorHAnsi" w:hAnsiTheme="minorHAnsi" w:cstheme="minorHAnsi"/>
        <w:b/>
        <w:color w:val="FD4F00"/>
        <w:sz w:val="21"/>
        <w:szCs w:val="21"/>
      </w:rPr>
    </w:lvl>
    <w:lvl w:ilvl="1" w:tentative="0">
      <w:start w:val="2"/>
      <w:numFmt w:val="decimal"/>
      <w:isLgl/>
      <w:lvlText w:val="%1.%2"/>
      <w:lvlJc w:val="left"/>
      <w:pPr>
        <w:ind w:left="450" w:hanging="450"/>
      </w:pPr>
      <w:rPr>
        <w:rFonts w:hint="default"/>
      </w:rPr>
    </w:lvl>
    <w:lvl w:ilvl="2" w:tentative="0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 w:tentative="0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 w:tentative="0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 w:tentative="0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 w:tentative="0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 w:tentative="0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>
    <w:nsid w:val="1D5755D3"/>
    <w:multiLevelType w:val="multilevel"/>
    <w:tmpl w:val="1D5755D3"/>
    <w:lvl w:ilvl="0" w:tentative="0">
      <w:start w:val="1"/>
      <w:numFmt w:val="bullet"/>
      <w:pStyle w:val="131"/>
      <w:lvlText w:val=""/>
      <w:lvlJc w:val="left"/>
      <w:pPr>
        <w:tabs>
          <w:tab w:val="left" w:pos="2098"/>
        </w:tabs>
        <w:ind w:left="851" w:hanging="567"/>
      </w:pPr>
      <w:rPr>
        <w:rFonts w:hint="default" w:ascii="Wingdings" w:hAnsi="Wingdings"/>
        <w:b w:val="0"/>
        <w:bCs w:val="0"/>
        <w:i w:val="0"/>
        <w:iCs w:val="0"/>
        <w:caps w:val="0"/>
        <w:strike w:val="0"/>
        <w:dstrike w:val="0"/>
        <w:vanish w:val="0"/>
        <w:color w:val="FD4F00"/>
        <w:spacing w:val="0"/>
        <w:w w:val="100"/>
        <w:position w:val="2"/>
        <w:sz w:val="16"/>
        <w:szCs w:val="16"/>
        <w:vertAlign w:val="baseline"/>
        <w14:shadow w14:blurRad="0" w14:dist="0" w14:dir="0" w14:sx="0" w14:sy="0" w14:kx="0" w14:ky="0" w14:algn="none">
          <w14:srgbClr w14:val="000000"/>
        </w14:shadow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14">
    <w:nsid w:val="1F3569BD"/>
    <w:multiLevelType w:val="multilevel"/>
    <w:tmpl w:val="1F3569BD"/>
    <w:lvl w:ilvl="0" w:tentative="0">
      <w:start w:val="1"/>
      <w:numFmt w:val="bullet"/>
      <w:pStyle w:val="134"/>
      <w:suff w:val="nothing"/>
      <w:lvlText w:val=""/>
      <w:lvlPicBulletId w:val="3"/>
      <w:lvlJc w:val="left"/>
      <w:pPr>
        <w:ind w:left="420" w:hanging="420"/>
      </w:pPr>
      <w:rPr>
        <w:rFonts w:hint="default" w:ascii="Symbol" w:hAnsi="Symbol"/>
        <w:color w:val="auto"/>
        <w:sz w:val="32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15">
    <w:nsid w:val="25695C4B"/>
    <w:multiLevelType w:val="multilevel"/>
    <w:tmpl w:val="25695C4B"/>
    <w:lvl w:ilvl="0" w:tentative="0">
      <w:start w:val="1"/>
      <w:numFmt w:val="bullet"/>
      <w:pStyle w:val="150"/>
      <w:suff w:val="nothing"/>
      <w:lvlText w:val=""/>
      <w:lvlPicBulletId w:val="4"/>
      <w:lvlJc w:val="left"/>
      <w:pPr>
        <w:ind w:left="420" w:hanging="420"/>
      </w:pPr>
      <w:rPr>
        <w:rFonts w:hint="default" w:ascii="Symbol" w:hAnsi="Symbol"/>
        <w:color w:val="auto"/>
        <w:sz w:val="32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6">
    <w:nsid w:val="42FE570A"/>
    <w:multiLevelType w:val="multilevel"/>
    <w:tmpl w:val="42FE570A"/>
    <w:lvl w:ilvl="0" w:tentative="0">
      <w:start w:val="1"/>
      <w:numFmt w:val="decimal"/>
      <w:pStyle w:val="47"/>
      <w:suff w:val="nothing"/>
      <w:lvlText w:val="%1  "/>
      <w:lvlJc w:val="left"/>
      <w:pPr>
        <w:ind w:left="0" w:firstLine="0"/>
      </w:pPr>
      <w:rPr>
        <w:rFonts w:hint="default" w:ascii="Arial" w:hAnsi="Arial" w:eastAsia="黑体"/>
        <w:b w:val="0"/>
        <w:i w:val="0"/>
        <w:sz w:val="36"/>
        <w:szCs w:val="36"/>
      </w:rPr>
    </w:lvl>
    <w:lvl w:ilvl="1" w:tentative="0">
      <w:start w:val="1"/>
      <w:numFmt w:val="decimal"/>
      <w:suff w:val="nothing"/>
      <w:lvlText w:val="%1.%2  "/>
      <w:lvlJc w:val="left"/>
      <w:pPr>
        <w:ind w:left="0" w:firstLine="0"/>
      </w:pPr>
      <w:rPr>
        <w:rFonts w:hint="default" w:ascii="Arial" w:hAnsi="Arial"/>
        <w:b w:val="0"/>
        <w:i w:val="0"/>
        <w:sz w:val="30"/>
        <w:szCs w:val="30"/>
      </w:rPr>
    </w:lvl>
    <w:lvl w:ilvl="2" w:tentative="0">
      <w:start w:val="1"/>
      <w:numFmt w:val="decimal"/>
      <w:suff w:val="nothing"/>
      <w:lvlText w:val="%1.%2.%3  "/>
      <w:lvlJc w:val="left"/>
      <w:pPr>
        <w:ind w:left="0" w:firstLine="0"/>
      </w:pPr>
      <w:rPr>
        <w:rFonts w:hint="default" w:ascii="Arial" w:hAnsi="Arial"/>
        <w:b w:val="0"/>
        <w:i w:val="0"/>
        <w:sz w:val="24"/>
        <w:szCs w:val="24"/>
      </w:rPr>
    </w:lvl>
    <w:lvl w:ilvl="3" w:tentative="0">
      <w:start w:val="1"/>
      <w:numFmt w:val="decimal"/>
      <w:suff w:val="nothing"/>
      <w:lvlText w:val="%1.%2.%3.%4  "/>
      <w:lvlJc w:val="left"/>
      <w:pPr>
        <w:ind w:left="0" w:firstLine="0"/>
      </w:pPr>
      <w:rPr>
        <w:rFonts w:hint="default" w:ascii="Arial" w:hAnsi="Arial"/>
        <w:b w:val="0"/>
        <w:i w:val="0"/>
        <w:sz w:val="21"/>
        <w:szCs w:val="21"/>
      </w:rPr>
    </w:lvl>
    <w:lvl w:ilvl="4" w:tentative="0">
      <w:start w:val="1"/>
      <w:numFmt w:val="decimal"/>
      <w:lvlText w:val="%5."/>
      <w:lvlJc w:val="left"/>
      <w:pPr>
        <w:tabs>
          <w:tab w:val="left" w:pos="1134"/>
        </w:tabs>
        <w:ind w:left="1134" w:hanging="312"/>
      </w:pPr>
      <w:rPr>
        <w:rFonts w:hint="default" w:ascii="Arial" w:hAnsi="Arial"/>
        <w:b w:val="0"/>
        <w:i w:val="0"/>
        <w:sz w:val="21"/>
        <w:szCs w:val="21"/>
      </w:rPr>
    </w:lvl>
    <w:lvl w:ilvl="5" w:tentative="0">
      <w:start w:val="1"/>
      <w:numFmt w:val="decimal"/>
      <w:lvlText w:val="%6)"/>
      <w:lvlJc w:val="left"/>
      <w:pPr>
        <w:tabs>
          <w:tab w:val="left" w:pos="1134"/>
        </w:tabs>
        <w:ind w:left="1134" w:hanging="312"/>
      </w:pPr>
      <w:rPr>
        <w:rFonts w:hint="default" w:ascii="Arial" w:hAnsi="Arial"/>
        <w:b w:val="0"/>
        <w:i w:val="0"/>
        <w:sz w:val="21"/>
        <w:szCs w:val="21"/>
      </w:rPr>
    </w:lvl>
    <w:lvl w:ilvl="6" w:tentative="0">
      <w:start w:val="1"/>
      <w:numFmt w:val="lowerLetter"/>
      <w:lvlText w:val="%7."/>
      <w:lvlJc w:val="left"/>
      <w:pPr>
        <w:tabs>
          <w:tab w:val="left" w:pos="1134"/>
        </w:tabs>
        <w:ind w:left="1134" w:hanging="312"/>
      </w:pPr>
      <w:rPr>
        <w:rFonts w:hint="default" w:ascii="Arial" w:hAnsi="Arial"/>
        <w:b w:val="0"/>
        <w:i w:val="0"/>
        <w:sz w:val="21"/>
        <w:szCs w:val="21"/>
      </w:rPr>
    </w:lvl>
    <w:lvl w:ilvl="7" w:tentative="0">
      <w:start w:val="1"/>
      <w:numFmt w:val="decimal"/>
      <w:lvlRestart w:val="0"/>
      <w:suff w:val="space"/>
      <w:lvlText w:val="图%8"/>
      <w:lvlJc w:val="center"/>
      <w:pPr>
        <w:ind w:left="0" w:firstLine="0"/>
      </w:pPr>
      <w:rPr>
        <w:rFonts w:hint="default" w:ascii="Arial" w:hAnsi="Arial" w:eastAsia="黑体"/>
        <w:b w:val="0"/>
        <w:i w:val="0"/>
        <w:sz w:val="18"/>
        <w:szCs w:val="18"/>
      </w:rPr>
    </w:lvl>
    <w:lvl w:ilvl="8" w:tentative="0">
      <w:start w:val="1"/>
      <w:numFmt w:val="decimal"/>
      <w:lvlRestart w:val="0"/>
      <w:suff w:val="space"/>
      <w:lvlText w:val="表%9"/>
      <w:lvlJc w:val="center"/>
      <w:pPr>
        <w:ind w:left="0" w:firstLine="0"/>
      </w:pPr>
      <w:rPr>
        <w:rFonts w:hint="default" w:ascii="Arial" w:hAnsi="Arial" w:eastAsia="黑体"/>
        <w:b w:val="0"/>
        <w:i w:val="0"/>
        <w:sz w:val="18"/>
        <w:szCs w:val="18"/>
      </w:rPr>
    </w:lvl>
  </w:abstractNum>
  <w:abstractNum w:abstractNumId="17">
    <w:nsid w:val="463C3DB5"/>
    <w:multiLevelType w:val="multilevel"/>
    <w:tmpl w:val="463C3DB5"/>
    <w:lvl w:ilvl="0" w:tentative="0">
      <w:start w:val="1"/>
      <w:numFmt w:val="decimal"/>
      <w:pStyle w:val="137"/>
      <w:lvlText w:val="%1."/>
      <w:lvlJc w:val="left"/>
      <w:pPr>
        <w:tabs>
          <w:tab w:val="left" w:pos="284"/>
        </w:tabs>
        <w:ind w:left="284" w:hanging="284"/>
      </w:pPr>
      <w:rPr>
        <w:rFonts w:hint="eastAsia" w:ascii="微软雅黑" w:hAnsi="微软雅黑" w:eastAsia="微软雅黑"/>
        <w:color w:val="E46C0A" w:themeColor="accent6" w:themeShade="BF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  <w:rPr>
        <w:rFonts w:hint="eastAsia"/>
      </w:rPr>
    </w:lvl>
  </w:abstractNum>
  <w:abstractNum w:abstractNumId="18">
    <w:nsid w:val="46F60C24"/>
    <w:multiLevelType w:val="multilevel"/>
    <w:tmpl w:val="46F60C24"/>
    <w:lvl w:ilvl="0" w:tentative="0">
      <w:start w:val="1"/>
      <w:numFmt w:val="bullet"/>
      <w:pStyle w:val="242"/>
      <w:lvlText w:val=""/>
      <w:lvlJc w:val="left"/>
      <w:pPr>
        <w:ind w:left="420" w:hanging="420"/>
      </w:pPr>
      <w:rPr>
        <w:rFonts w:hint="default" w:ascii="Wingdings" w:hAnsi="Wingdings"/>
        <w:color w:val="000000" w:themeColor="text1"/>
        <w14:textFill>
          <w14:solidFill>
            <w14:schemeClr w14:val="tx1"/>
          </w14:solidFill>
        </w14:textFill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9">
    <w:nsid w:val="4DDA66D1"/>
    <w:multiLevelType w:val="multilevel"/>
    <w:tmpl w:val="4DDA66D1"/>
    <w:lvl w:ilvl="0" w:tentative="0">
      <w:start w:val="1"/>
      <w:numFmt w:val="upperLetter"/>
      <w:pStyle w:val="145"/>
      <w:suff w:val="nothing"/>
      <w:lvlText w:val="%1 "/>
      <w:lvlJc w:val="left"/>
      <w:pPr>
        <w:ind w:left="0" w:firstLine="0"/>
      </w:pPr>
      <w:rPr>
        <w:rFonts w:hint="default" w:ascii="Calibri" w:hAnsi="Calibri" w:eastAsia="微软雅黑" w:cs="Book Antiqua"/>
        <w:b/>
        <w:bCs/>
        <w:i w:val="0"/>
        <w:iCs w:val="0"/>
        <w:caps w:val="0"/>
        <w:strike w:val="0"/>
        <w:dstrike w:val="0"/>
        <w:vanish w:val="0"/>
        <w:color w:val="E46C0A" w:themeColor="accent6" w:themeShade="BF"/>
        <w:sz w:val="52"/>
        <w:szCs w:val="144"/>
        <w:vertAlign w:val="baseline"/>
        <w14:shadow w14:blurRad="0" w14:dist="0" w14:dir="0" w14:sx="0" w14:sy="0" w14:kx="0" w14:ky="0" w14:algn="none">
          <w14:srgbClr w14:val="000000"/>
        </w14:shadow>
      </w:rPr>
    </w:lvl>
    <w:lvl w:ilvl="1" w:tentative="0">
      <w:start w:val="1"/>
      <w:numFmt w:val="decimal"/>
      <w:pStyle w:val="146"/>
      <w:suff w:val="nothing"/>
      <w:lvlText w:val="%1.%2 "/>
      <w:lvlJc w:val="left"/>
      <w:pPr>
        <w:ind w:left="0" w:firstLine="0"/>
      </w:pPr>
      <w:rPr>
        <w:rFonts w:hint="default" w:ascii="Calibri" w:hAnsi="Calibri" w:eastAsia="微软雅黑" w:cs="Book Antiqua"/>
        <w:b/>
        <w:bCs/>
        <w:i w:val="0"/>
        <w:iCs w:val="0"/>
        <w:caps w:val="0"/>
        <w:strike w:val="0"/>
        <w:dstrike w:val="0"/>
        <w:snapToGrid w:val="0"/>
        <w:vanish w:val="0"/>
        <w:color w:val="FD4F00"/>
        <w:spacing w:val="0"/>
        <w:kern w:val="0"/>
        <w:sz w:val="44"/>
        <w:szCs w:val="36"/>
        <w:vertAlign w:val="baseline"/>
        <w14:shadow w14:blurRad="0" w14:dist="0" w14:dir="0" w14:sx="0" w14:sy="0" w14:kx="0" w14:ky="0" w14:algn="none">
          <w14:srgbClr w14:val="000000"/>
        </w14:shadow>
      </w:rPr>
    </w:lvl>
    <w:lvl w:ilvl="2" w:tentative="0">
      <w:start w:val="1"/>
      <w:numFmt w:val="decimal"/>
      <w:pStyle w:val="147"/>
      <w:suff w:val="nothing"/>
      <w:lvlText w:val="%1.%2.%3 "/>
      <w:lvlJc w:val="left"/>
      <w:pPr>
        <w:ind w:left="0" w:firstLine="0"/>
      </w:pPr>
      <w:rPr>
        <w:rFonts w:hint="default" w:ascii="Calibri" w:hAnsi="Calibri" w:eastAsia="黑体" w:cs="Book Antiqua"/>
        <w:b/>
        <w:bCs/>
        <w:i w:val="0"/>
        <w:iCs w:val="0"/>
        <w:caps w:val="0"/>
        <w:strike w:val="0"/>
        <w:dstrike w:val="0"/>
        <w:snapToGrid w:val="0"/>
        <w:vanish w:val="0"/>
        <w:color w:val="E46C0A" w:themeColor="accent6" w:themeShade="BF"/>
        <w:kern w:val="0"/>
        <w:sz w:val="32"/>
        <w:szCs w:val="32"/>
        <w:vertAlign w:val="baseline"/>
        <w14:shadow w14:blurRad="0" w14:dist="0" w14:dir="0" w14:sx="0" w14:sy="0" w14:kx="0" w14:ky="0" w14:algn="none">
          <w14:srgbClr w14:val="000000"/>
        </w14:shadow>
      </w:rPr>
    </w:lvl>
    <w:lvl w:ilvl="3" w:tentative="0">
      <w:start w:val="1"/>
      <w:numFmt w:val="decimal"/>
      <w:pStyle w:val="148"/>
      <w:suff w:val="nothing"/>
      <w:lvlText w:val="%1.%2.%3.%4 "/>
      <w:lvlJc w:val="left"/>
      <w:pPr>
        <w:ind w:left="0" w:firstLine="0"/>
      </w:pPr>
      <w:rPr>
        <w:rFonts w:hint="default" w:ascii="Calibri" w:hAnsi="Calibri" w:eastAsia="微软雅黑" w:cs="Book Antiqua"/>
        <w:b/>
        <w:bCs/>
        <w:i w:val="0"/>
        <w:iCs w:val="0"/>
        <w:caps w:val="0"/>
        <w:strike w:val="0"/>
        <w:dstrike w:val="0"/>
        <w:snapToGrid w:val="0"/>
        <w:vanish w:val="0"/>
        <w:color w:val="E46C0A" w:themeColor="accent6" w:themeShade="BF"/>
        <w:kern w:val="0"/>
        <w:sz w:val="28"/>
        <w:szCs w:val="28"/>
        <w:vertAlign w:val="baseline"/>
        <w14:shadow w14:blurRad="0" w14:dist="0" w14:dir="0" w14:sx="0" w14:sy="0" w14:kx="0" w14:ky="0" w14:algn="none">
          <w14:srgbClr w14:val="000000"/>
        </w14:shadow>
      </w:rPr>
    </w:lvl>
    <w:lvl w:ilvl="4" w:tentative="0">
      <w:start w:val="1"/>
      <w:numFmt w:val="decimal"/>
      <w:pStyle w:val="149"/>
      <w:suff w:val="nothing"/>
      <w:lvlText w:val="%1.%2.%3.%4.%5 "/>
      <w:lvlJc w:val="left"/>
      <w:pPr>
        <w:ind w:left="0" w:firstLine="0"/>
      </w:pPr>
      <w:rPr>
        <w:rFonts w:hint="default" w:ascii="Book Antiqua" w:hAnsi="Book Antiqua" w:eastAsia="黑体" w:cs="Book Antiqua"/>
        <w:b/>
        <w:bCs/>
        <w:i w:val="0"/>
        <w:iCs w:val="0"/>
        <w:caps w:val="0"/>
        <w:strike w:val="0"/>
        <w:dstrike w:val="0"/>
        <w:snapToGrid w:val="0"/>
        <w:vanish w:val="0"/>
        <w:color w:val="000000"/>
        <w:kern w:val="0"/>
        <w:sz w:val="24"/>
        <w:szCs w:val="24"/>
        <w:vertAlign w:val="baseline"/>
        <w14:shadow w14:blurRad="0" w14:dist="0" w14:dir="0" w14:sx="0" w14:sy="0" w14:kx="0" w14:ky="0" w14:algn="none">
          <w14:srgbClr w14:val="000000"/>
        </w14:shadow>
      </w:rPr>
    </w:lvl>
    <w:lvl w:ilvl="5" w:tentative="0">
      <w:start w:val="1"/>
      <w:numFmt w:val="decimal"/>
      <w:lvlText w:val="Step %6"/>
      <w:lvlJc w:val="right"/>
      <w:pPr>
        <w:tabs>
          <w:tab w:val="left" w:pos="1701"/>
        </w:tabs>
        <w:ind w:left="1701" w:hanging="159"/>
      </w:pPr>
      <w:rPr>
        <w:rFonts w:hint="default" w:ascii="Book Antiqua" w:hAnsi="Book Antiqua" w:eastAsia="黑体" w:cs="Times New Roman"/>
        <w:b/>
        <w:bCs/>
        <w:i w:val="0"/>
        <w:iCs w:val="0"/>
        <w:sz w:val="21"/>
        <w:szCs w:val="21"/>
        <w:u w:val="none"/>
      </w:rPr>
    </w:lvl>
    <w:lvl w:ilvl="6" w:tentative="0">
      <w:start w:val="1"/>
      <w:numFmt w:val="decimal"/>
      <w:lvlText w:val="%7."/>
      <w:lvlJc w:val="left"/>
      <w:pPr>
        <w:tabs>
          <w:tab w:val="left" w:pos="2126"/>
        </w:tabs>
        <w:ind w:left="2126" w:hanging="425"/>
      </w:pPr>
      <w:rPr>
        <w:rFonts w:hint="default" w:ascii="Times New Roman" w:hAnsi="Times New Roman" w:cs="Times New Roman"/>
        <w:b w:val="0"/>
        <w:bCs/>
        <w:i w:val="0"/>
        <w:iCs w:val="0"/>
        <w:color w:val="auto"/>
        <w:sz w:val="21"/>
        <w:szCs w:val="21"/>
      </w:rPr>
    </w:lvl>
    <w:lvl w:ilvl="7" w:tentative="0">
      <w:start w:val="1"/>
      <w:numFmt w:val="decimal"/>
      <w:lvlRestart w:val="1"/>
      <w:pStyle w:val="144"/>
      <w:suff w:val="space"/>
      <w:lvlText w:val="Figure %1-%8"/>
      <w:lvlJc w:val="left"/>
      <w:pPr>
        <w:ind w:left="1701" w:firstLine="0"/>
      </w:pPr>
      <w:rPr>
        <w:rFonts w:hint="default" w:ascii="Times New Roman" w:hAnsi="Times New Roman" w:eastAsia="黑体" w:cs="Book Antiqua"/>
        <w:b/>
        <w:bCs/>
        <w:i w:val="0"/>
        <w:iCs w:val="0"/>
        <w:sz w:val="21"/>
        <w:szCs w:val="21"/>
        <w:u w:val="none"/>
      </w:rPr>
    </w:lvl>
    <w:lvl w:ilvl="8" w:tentative="0">
      <w:start w:val="1"/>
      <w:numFmt w:val="decimal"/>
      <w:lvlRestart w:val="1"/>
      <w:suff w:val="space"/>
      <w:lvlText w:val="Table %1-%9"/>
      <w:lvlJc w:val="left"/>
      <w:pPr>
        <w:ind w:left="1701" w:firstLine="0"/>
      </w:pPr>
      <w:rPr>
        <w:rFonts w:hint="default" w:ascii="Times New Roman" w:hAnsi="Times New Roman" w:eastAsia="黑体" w:cs="Book Antiqua"/>
        <w:b/>
        <w:bCs/>
        <w:i w:val="0"/>
        <w:iCs w:val="0"/>
        <w:strike w:val="0"/>
        <w:dstrike w:val="0"/>
        <w:color w:val="auto"/>
        <w:sz w:val="21"/>
        <w:szCs w:val="21"/>
        <w:vertAlign w:val="baseline"/>
        <w14:shadow w14:blurRad="0" w14:dist="0" w14:dir="0" w14:sx="0" w14:sy="0" w14:kx="0" w14:ky="0" w14:algn="none">
          <w14:srgbClr w14:val="000000"/>
        </w14:shadow>
      </w:rPr>
    </w:lvl>
  </w:abstractNum>
  <w:abstractNum w:abstractNumId="20">
    <w:nsid w:val="586F5D01"/>
    <w:multiLevelType w:val="multilevel"/>
    <w:tmpl w:val="586F5D01"/>
    <w:lvl w:ilvl="0" w:tentative="0">
      <w:start w:val="1"/>
      <w:numFmt w:val="decimal"/>
      <w:pStyle w:val="336"/>
      <w:lvlText w:val="%1."/>
      <w:lvlJc w:val="left"/>
      <w:pPr>
        <w:ind w:left="360" w:hanging="360"/>
      </w:pPr>
      <w:rPr>
        <w:rFonts w:hint="default"/>
        <w:b w:val="0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21">
    <w:nsid w:val="608345A5"/>
    <w:multiLevelType w:val="multilevel"/>
    <w:tmpl w:val="608345A5"/>
    <w:lvl w:ilvl="0" w:tentative="0">
      <w:start w:val="1"/>
      <w:numFmt w:val="decimal"/>
      <w:pStyle w:val="111"/>
      <w:lvlText w:val="Step %1"/>
      <w:lvlJc w:val="left"/>
      <w:pPr>
        <w:ind w:left="851" w:hanging="851"/>
      </w:pPr>
      <w:rPr>
        <w:rFonts w:hint="default" w:ascii="Calibri" w:hAnsi="Calibri" w:eastAsia="微软雅黑"/>
        <w:b/>
        <w:i w:val="0"/>
        <w:color w:val="FD4F00"/>
        <w:sz w:val="24"/>
        <w:szCs w:val="24"/>
      </w:rPr>
    </w:lvl>
    <w:lvl w:ilvl="1" w:tentative="0">
      <w:start w:val="1"/>
      <w:numFmt w:val="bullet"/>
      <w:lvlText w:val=""/>
      <w:lvlJc w:val="left"/>
      <w:pPr>
        <w:ind w:left="16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22">
    <w:nsid w:val="667437AC"/>
    <w:multiLevelType w:val="multilevel"/>
    <w:tmpl w:val="667437AC"/>
    <w:lvl w:ilvl="0" w:tentative="0">
      <w:start w:val="1"/>
      <w:numFmt w:val="bullet"/>
      <w:pStyle w:val="141"/>
      <w:lvlText w:val=""/>
      <w:lvlJc w:val="left"/>
      <w:pPr>
        <w:tabs>
          <w:tab w:val="left" w:pos="57"/>
        </w:tabs>
        <w:ind w:left="1276" w:hanging="312"/>
      </w:pPr>
      <w:rPr>
        <w:rFonts w:hint="default" w:ascii="Wingdings" w:hAnsi="Wingdings"/>
        <w:color w:val="E46C0A" w:themeColor="accent6" w:themeShade="BF"/>
        <w:position w:val="1"/>
        <w:sz w:val="13"/>
        <w:szCs w:val="13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23">
    <w:nsid w:val="68D760DA"/>
    <w:multiLevelType w:val="multilevel"/>
    <w:tmpl w:val="68D760DA"/>
    <w:lvl w:ilvl="0" w:tentative="0">
      <w:start w:val="1"/>
      <w:numFmt w:val="bullet"/>
      <w:pStyle w:val="331"/>
      <w:lvlText w:val=""/>
      <w:lvlJc w:val="left"/>
      <w:pPr>
        <w:ind w:left="1380" w:hanging="420"/>
      </w:pPr>
      <w:rPr>
        <w:rFonts w:hint="default" w:ascii="Wingdings" w:hAnsi="Wingdings"/>
        <w:color w:val="E46C0A" w:themeColor="accent6" w:themeShade="BF"/>
      </w:rPr>
    </w:lvl>
    <w:lvl w:ilvl="1" w:tentative="0">
      <w:start w:val="1"/>
      <w:numFmt w:val="bullet"/>
      <w:lvlText w:val=""/>
      <w:lvlJc w:val="left"/>
      <w:pPr>
        <w:ind w:left="180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22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64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306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48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90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32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740" w:hanging="420"/>
      </w:pPr>
      <w:rPr>
        <w:rFonts w:hint="default" w:ascii="Wingdings" w:hAnsi="Wingdings"/>
      </w:rPr>
    </w:lvl>
  </w:abstractNum>
  <w:abstractNum w:abstractNumId="24">
    <w:nsid w:val="6D286D32"/>
    <w:multiLevelType w:val="multilevel"/>
    <w:tmpl w:val="6D286D32"/>
    <w:lvl w:ilvl="0" w:tentative="0">
      <w:start w:val="1"/>
      <w:numFmt w:val="decimal"/>
      <w:pStyle w:val="3"/>
      <w:lvlText w:val="%1 "/>
      <w:lvlJc w:val="left"/>
      <w:pPr>
        <w:ind w:left="567" w:hanging="567"/>
      </w:pPr>
      <w:rPr>
        <w:rFonts w:hint="default" w:ascii="Calibri" w:hAnsi="Calibri" w:eastAsia="微软雅黑" w:cs="Book Antiqua"/>
        <w:b/>
        <w:bCs/>
        <w:i w:val="0"/>
        <w:iCs w:val="0"/>
        <w:caps w:val="0"/>
        <w:strike w:val="0"/>
        <w:dstrike w:val="0"/>
        <w:vanish w:val="0"/>
        <w:color w:val="FFFFFF" w:themeColor="background1"/>
        <w:sz w:val="84"/>
        <w:szCs w:val="120"/>
        <w:vertAlign w:val="baseline"/>
        <w14:shadow w14:blurRad="0" w14:dist="0" w14:dir="0" w14:sx="0" w14:sy="0" w14:kx="0" w14:ky="0" w14:algn="none">
          <w14:srgbClr w14:val="000000"/>
        </w14:shadow>
        <w14:textFill>
          <w14:solidFill>
            <w14:schemeClr w14:val="bg1"/>
          </w14:solidFill>
        </w14:textFill>
      </w:rPr>
    </w:lvl>
    <w:lvl w:ilvl="1" w:tentative="0">
      <w:start w:val="1"/>
      <w:numFmt w:val="decimal"/>
      <w:pStyle w:val="4"/>
      <w:suff w:val="space"/>
      <w:lvlText w:val="%1.%2 "/>
      <w:lvlJc w:val="left"/>
      <w:pPr>
        <w:ind w:left="0" w:firstLine="0"/>
      </w:pPr>
      <w:rPr>
        <w:rFonts w:hint="default" w:ascii="Calibri" w:hAnsi="Calibri" w:eastAsia="思源黑体 CN Regular" w:cs="Book Antiqua"/>
        <w:b/>
        <w:bCs/>
        <w:i w:val="0"/>
        <w:iCs w:val="0"/>
        <w:caps w:val="0"/>
        <w:strike w:val="0"/>
        <w:dstrike w:val="0"/>
        <w:snapToGrid w:val="0"/>
        <w:vanish w:val="0"/>
        <w:color w:val="FD4F00"/>
        <w:spacing w:val="0"/>
        <w:kern w:val="0"/>
        <w:sz w:val="44"/>
        <w:szCs w:val="36"/>
        <w:vertAlign w:val="baseline"/>
        <w14:shadow w14:blurRad="0" w14:dist="0" w14:dir="0" w14:sx="0" w14:sy="0" w14:kx="0" w14:ky="0" w14:algn="none">
          <w14:srgbClr w14:val="000000"/>
        </w14:shadow>
      </w:rPr>
    </w:lvl>
    <w:lvl w:ilvl="2" w:tentative="0">
      <w:start w:val="1"/>
      <w:numFmt w:val="decimal"/>
      <w:pStyle w:val="5"/>
      <w:suff w:val="space"/>
      <w:lvlText w:val="%1.%2.%3 "/>
      <w:lvlJc w:val="left"/>
      <w:pPr>
        <w:ind w:left="0" w:firstLine="0"/>
      </w:pPr>
      <w:rPr>
        <w:rFonts w:hint="default" w:ascii="Calibri" w:hAnsi="Calibri" w:eastAsia="微软雅黑" w:cs="Book Antiqua"/>
        <w:b/>
        <w:bCs/>
        <w:i w:val="0"/>
        <w:iCs w:val="0"/>
        <w:caps w:val="0"/>
        <w:strike w:val="0"/>
        <w:dstrike w:val="0"/>
        <w:snapToGrid w:val="0"/>
        <w:vanish w:val="0"/>
        <w:color w:val="FD4F00"/>
        <w:kern w:val="0"/>
        <w:sz w:val="36"/>
        <w:szCs w:val="32"/>
        <w:vertAlign w:val="baseline"/>
        <w14:shadow w14:blurRad="0" w14:dist="0" w14:dir="0" w14:sx="0" w14:sy="0" w14:kx="0" w14:ky="0" w14:algn="none">
          <w14:srgbClr w14:val="000000"/>
        </w14:shadow>
      </w:rPr>
    </w:lvl>
    <w:lvl w:ilvl="3" w:tentative="0">
      <w:start w:val="1"/>
      <w:numFmt w:val="decimal"/>
      <w:suff w:val="nothing"/>
      <w:lvlText w:val="%1.%2.%3.%4 "/>
      <w:lvlJc w:val="left"/>
      <w:pPr>
        <w:ind w:left="0" w:firstLine="0"/>
      </w:pPr>
      <w:rPr>
        <w:rFonts w:hint="default" w:ascii="Book Antiqua" w:hAnsi="Book Antiqua" w:eastAsia="黑体" w:cs="Book Antiqua"/>
        <w:b/>
        <w:bCs/>
        <w:i w:val="0"/>
        <w:iCs w:val="0"/>
        <w:caps w:val="0"/>
        <w:strike w:val="0"/>
        <w:dstrike w:val="0"/>
        <w:vanish w:val="0"/>
        <w:color w:val="000000"/>
        <w:sz w:val="28"/>
        <w:szCs w:val="28"/>
        <w:vertAlign w:val="baseline"/>
        <w14:shadow w14:blurRad="0" w14:dist="0" w14:dir="0" w14:sx="0" w14:sy="0" w14:kx="0" w14:ky="0" w14:algn="none">
          <w14:srgbClr w14:val="000000"/>
        </w14:shadow>
      </w:rPr>
    </w:lvl>
    <w:lvl w:ilvl="4" w:tentative="0">
      <w:start w:val="1"/>
      <w:numFmt w:val="decimal"/>
      <w:pStyle w:val="7"/>
      <w:suff w:val="nothing"/>
      <w:lvlText w:val="%1.%2.%3.%4.%5 "/>
      <w:lvlJc w:val="left"/>
      <w:pPr>
        <w:ind w:left="0" w:firstLine="0"/>
      </w:pPr>
      <w:rPr>
        <w:rFonts w:hint="default" w:ascii="Book Antiqua" w:hAnsi="Book Antiqua" w:eastAsia="黑体" w:cs="Book Antiqua"/>
        <w:b/>
        <w:bCs/>
        <w:i w:val="0"/>
        <w:iCs w:val="0"/>
        <w:caps w:val="0"/>
        <w:strike w:val="0"/>
        <w:dstrike w:val="0"/>
        <w:vanish w:val="0"/>
        <w:color w:val="000000"/>
        <w:sz w:val="24"/>
        <w:szCs w:val="24"/>
        <w:vertAlign w:val="baseline"/>
        <w14:shadow w14:blurRad="0" w14:dist="0" w14:dir="0" w14:sx="0" w14:sy="0" w14:kx="0" w14:ky="0" w14:algn="none">
          <w14:srgbClr w14:val="000000"/>
        </w14:shadow>
      </w:rPr>
    </w:lvl>
    <w:lvl w:ilvl="5" w:tentative="0">
      <w:start w:val="1"/>
      <w:numFmt w:val="decimal"/>
      <w:pStyle w:val="110"/>
      <w:lvlText w:val="%6."/>
      <w:lvlJc w:val="right"/>
      <w:pPr>
        <w:tabs>
          <w:tab w:val="left" w:pos="851"/>
        </w:tabs>
        <w:ind w:left="964" w:hanging="369"/>
      </w:pPr>
      <w:rPr>
        <w:rFonts w:hint="default" w:ascii="Calibri" w:hAnsi="Calibri" w:eastAsia="微软雅黑" w:cs="Arial"/>
        <w:b/>
        <w:bCs/>
        <w:i w:val="0"/>
        <w:iCs w:val="0"/>
        <w:caps w:val="0"/>
        <w:strike w:val="0"/>
        <w:dstrike w:val="0"/>
        <w:vanish w:val="0"/>
        <w:color w:val="FD4F00"/>
        <w:sz w:val="21"/>
        <w:szCs w:val="20"/>
        <w:vertAlign w:val="baseline"/>
        <w14:shadow w14:blurRad="0" w14:dist="0" w14:dir="0" w14:sx="0" w14:sy="0" w14:kx="0" w14:ky="0" w14:algn="none">
          <w14:srgbClr w14:val="000000"/>
        </w14:shadow>
      </w:rPr>
    </w:lvl>
    <w:lvl w:ilvl="6" w:tentative="0">
      <w:start w:val="1"/>
      <w:numFmt w:val="decimal"/>
      <w:pStyle w:val="167"/>
      <w:lvlText w:val="(%7)"/>
      <w:lvlJc w:val="left"/>
      <w:pPr>
        <w:tabs>
          <w:tab w:val="left" w:pos="1332"/>
        </w:tabs>
        <w:ind w:left="1332" w:hanging="481"/>
      </w:pPr>
      <w:rPr>
        <w:rFonts w:hint="default" w:ascii="Calibri" w:hAnsi="Calibri" w:eastAsia="微软雅黑" w:cs="Times New Roman"/>
        <w:b w:val="0"/>
        <w:bCs/>
        <w:i w:val="0"/>
        <w:iCs w:val="0"/>
        <w:color w:val="E46C0A" w:themeColor="accent6" w:themeShade="BF"/>
        <w:sz w:val="21"/>
        <w:szCs w:val="21"/>
      </w:rPr>
    </w:lvl>
    <w:lvl w:ilvl="7" w:tentative="0">
      <w:start w:val="1"/>
      <w:numFmt w:val="decimal"/>
      <w:lvlRestart w:val="1"/>
      <w:pStyle w:val="109"/>
      <w:suff w:val="space"/>
      <w:lvlText w:val="Figure %1-%8"/>
      <w:lvlJc w:val="left"/>
      <w:pPr>
        <w:ind w:left="1701" w:hanging="1701"/>
      </w:pPr>
      <w:rPr>
        <w:rFonts w:hint="default" w:ascii="Calibri" w:hAnsi="Calibri" w:eastAsia="微软雅黑" w:cs="Book Antiqua"/>
        <w:b/>
        <w:bCs/>
        <w:i w:val="0"/>
        <w:iCs w:val="0"/>
        <w:strike w:val="0"/>
        <w:dstrike w:val="0"/>
        <w:color w:val="E46C0A" w:themeColor="accent6" w:themeShade="BF"/>
        <w:sz w:val="21"/>
        <w:szCs w:val="21"/>
        <w:vertAlign w:val="baseline"/>
        <w14:shadow w14:blurRad="0" w14:dist="0" w14:dir="0" w14:sx="0" w14:sy="0" w14:kx="0" w14:ky="0" w14:algn="none">
          <w14:srgbClr w14:val="000000"/>
        </w14:shadow>
      </w:rPr>
    </w:lvl>
    <w:lvl w:ilvl="8" w:tentative="0">
      <w:start w:val="1"/>
      <w:numFmt w:val="decimal"/>
      <w:lvlRestart w:val="1"/>
      <w:suff w:val="space"/>
      <w:lvlText w:val="Table %1-%9"/>
      <w:lvlJc w:val="left"/>
      <w:pPr>
        <w:ind w:left="1701" w:hanging="1701"/>
      </w:pPr>
      <w:rPr>
        <w:rFonts w:hint="default" w:ascii="Calibri" w:hAnsi="Calibri" w:eastAsia="微软雅黑"/>
        <w:b/>
        <w:bCs/>
        <w:i w:val="0"/>
        <w:iCs w:val="0"/>
        <w:color w:val="E46C0A" w:themeColor="accent6" w:themeShade="BF"/>
        <w:sz w:val="21"/>
        <w:szCs w:val="21"/>
      </w:rPr>
    </w:lvl>
  </w:abstractNum>
  <w:abstractNum w:abstractNumId="25">
    <w:nsid w:val="6E230785"/>
    <w:multiLevelType w:val="multilevel"/>
    <w:tmpl w:val="6E230785"/>
    <w:lvl w:ilvl="0" w:tentative="0">
      <w:start w:val="1"/>
      <w:numFmt w:val="bullet"/>
      <w:pStyle w:val="112"/>
      <w:lvlText w:val=""/>
      <w:lvlJc w:val="left"/>
      <w:pPr>
        <w:tabs>
          <w:tab w:val="left" w:pos="170"/>
        </w:tabs>
        <w:ind w:left="170" w:hanging="170"/>
      </w:pPr>
      <w:rPr>
        <w:rFonts w:hint="default" w:ascii="Wingdings" w:hAnsi="Wingdings"/>
        <w:b w:val="0"/>
        <w:i w:val="0"/>
        <w:color w:val="FD4F00"/>
        <w:position w:val="3"/>
        <w:sz w:val="13"/>
        <w:szCs w:val="13"/>
      </w:rPr>
    </w:lvl>
    <w:lvl w:ilvl="1" w:tentative="0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"/>
      <w:lvlPicBulletId w:val="0"/>
      <w:lvlJc w:val="left"/>
      <w:pPr>
        <w:tabs>
          <w:tab w:val="left" w:pos="1260"/>
        </w:tabs>
        <w:ind w:left="1260" w:hanging="420"/>
      </w:pPr>
      <w:rPr>
        <w:rFonts w:hint="default" w:ascii="Symbol" w:hAnsi="Symbol"/>
        <w:color w:val="auto"/>
        <w:sz w:val="52"/>
      </w:rPr>
    </w:lvl>
    <w:lvl w:ilvl="3" w:tentative="0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hint="default" w:ascii="Wingdings" w:hAnsi="Wingdings"/>
      </w:rPr>
    </w:lvl>
  </w:abstractNum>
  <w:abstractNum w:abstractNumId="26">
    <w:nsid w:val="72347E6A"/>
    <w:multiLevelType w:val="multilevel"/>
    <w:tmpl w:val="72347E6A"/>
    <w:lvl w:ilvl="0" w:tentative="0">
      <w:start w:val="1"/>
      <w:numFmt w:val="upperLetter"/>
      <w:pStyle w:val="20"/>
      <w:lvlText w:val="附录%1"/>
      <w:lvlJc w:val="left"/>
      <w:pPr>
        <w:tabs>
          <w:tab w:val="left" w:pos="432"/>
        </w:tabs>
        <w:ind w:left="432" w:hanging="432"/>
      </w:pPr>
      <w:rPr>
        <w:rFonts w:hint="eastAsia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576" w:hanging="576"/>
      </w:pPr>
      <w:rPr>
        <w:rFonts w:hint="eastAsia"/>
      </w:rPr>
    </w:lvl>
    <w:lvl w:ilvl="2" w:tentative="0">
      <w:start w:val="1"/>
      <w:numFmt w:val="decimal"/>
      <w:lvlText w:val="%1.%2.%3"/>
      <w:lvlJc w:val="left"/>
      <w:pPr>
        <w:tabs>
          <w:tab w:val="left" w:pos="720"/>
        </w:tabs>
        <w:ind w:left="720" w:hanging="7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tabs>
          <w:tab w:val="left" w:pos="567"/>
        </w:tabs>
        <w:ind w:left="936" w:hanging="680"/>
      </w:pPr>
      <w:rPr>
        <w:rFonts w:hint="eastAsia"/>
      </w:rPr>
    </w:lvl>
    <w:lvl w:ilvl="4" w:tentative="0">
      <w:start w:val="1"/>
      <w:numFmt w:val="decimal"/>
      <w:lvlText w:val="%5）"/>
      <w:lvlJc w:val="left"/>
      <w:pPr>
        <w:tabs>
          <w:tab w:val="left" w:pos="567"/>
        </w:tabs>
        <w:ind w:left="936" w:hanging="680"/>
      </w:pPr>
      <w:rPr>
        <w:rFonts w:hint="eastAsia"/>
      </w:rPr>
    </w:lvl>
    <w:lvl w:ilvl="5" w:tentative="0">
      <w:start w:val="1"/>
      <w:numFmt w:val="lowerLetter"/>
      <w:lvlText w:val="%6）"/>
      <w:lvlJc w:val="left"/>
      <w:pPr>
        <w:tabs>
          <w:tab w:val="left" w:pos="567"/>
        </w:tabs>
        <w:ind w:left="936" w:hanging="680"/>
      </w:pPr>
      <w:rPr>
        <w:rFonts w:hint="eastAsia"/>
      </w:rPr>
    </w:lvl>
    <w:lvl w:ilvl="6" w:tentative="0">
      <w:start w:val="1"/>
      <w:numFmt w:val="lowerRoman"/>
      <w:lvlText w:val="%7"/>
      <w:lvlJc w:val="left"/>
      <w:pPr>
        <w:tabs>
          <w:tab w:val="left" w:pos="567"/>
        </w:tabs>
        <w:ind w:left="936" w:hanging="680"/>
      </w:pPr>
      <w:rPr>
        <w:rFonts w:hint="default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27">
    <w:nsid w:val="723F2054"/>
    <w:multiLevelType w:val="multilevel"/>
    <w:tmpl w:val="723F2054"/>
    <w:lvl w:ilvl="0" w:tentative="0">
      <w:start w:val="1"/>
      <w:numFmt w:val="upperRoman"/>
      <w:pStyle w:val="312"/>
      <w:lvlText w:val="%1."/>
      <w:lvlJc w:val="left"/>
      <w:pPr>
        <w:ind w:left="840" w:hanging="420"/>
      </w:pPr>
      <w:rPr>
        <w:rFonts w:hint="eastAsia"/>
        <w:sz w:val="21"/>
        <w:szCs w:val="21"/>
      </w:rPr>
    </w:lvl>
    <w:lvl w:ilvl="1" w:tentative="0">
      <w:start w:val="1"/>
      <w:numFmt w:val="decimal"/>
      <w:lvlText w:val="%2．"/>
      <w:lvlJc w:val="left"/>
      <w:pPr>
        <w:ind w:left="1164" w:hanging="330"/>
      </w:pPr>
      <w:rPr>
        <w:rFonts w:hint="default"/>
        <w:b w:val="0"/>
        <w:color w:val="auto"/>
      </w:rPr>
    </w:lvl>
    <w:lvl w:ilvl="2" w:tentative="0">
      <w:start w:val="1"/>
      <w:numFmt w:val="decimal"/>
      <w:lvlText w:val="%3."/>
      <w:lvlJc w:val="left"/>
      <w:pPr>
        <w:ind w:left="1614" w:hanging="36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ind w:left="2094" w:hanging="420"/>
      </w:pPr>
    </w:lvl>
    <w:lvl w:ilvl="4" w:tentative="0">
      <w:start w:val="1"/>
      <w:numFmt w:val="lowerLetter"/>
      <w:lvlText w:val="%5)"/>
      <w:lvlJc w:val="left"/>
      <w:pPr>
        <w:ind w:left="2514" w:hanging="420"/>
      </w:pPr>
    </w:lvl>
    <w:lvl w:ilvl="5" w:tentative="0">
      <w:start w:val="1"/>
      <w:numFmt w:val="lowerRoman"/>
      <w:lvlText w:val="%6."/>
      <w:lvlJc w:val="right"/>
      <w:pPr>
        <w:ind w:left="2934" w:hanging="420"/>
      </w:pPr>
    </w:lvl>
    <w:lvl w:ilvl="6" w:tentative="0">
      <w:start w:val="1"/>
      <w:numFmt w:val="decimal"/>
      <w:lvlText w:val="%7."/>
      <w:lvlJc w:val="left"/>
      <w:pPr>
        <w:ind w:left="3354" w:hanging="420"/>
      </w:pPr>
    </w:lvl>
    <w:lvl w:ilvl="7" w:tentative="0">
      <w:start w:val="1"/>
      <w:numFmt w:val="lowerLetter"/>
      <w:lvlText w:val="%8)"/>
      <w:lvlJc w:val="left"/>
      <w:pPr>
        <w:ind w:left="3774" w:hanging="420"/>
      </w:pPr>
    </w:lvl>
    <w:lvl w:ilvl="8" w:tentative="0">
      <w:start w:val="1"/>
      <w:numFmt w:val="lowerRoman"/>
      <w:lvlText w:val="%9."/>
      <w:lvlJc w:val="right"/>
      <w:pPr>
        <w:ind w:left="4194" w:hanging="420"/>
      </w:pPr>
    </w:lvl>
  </w:abstractNum>
  <w:abstractNum w:abstractNumId="28">
    <w:nsid w:val="7352586A"/>
    <w:multiLevelType w:val="multilevel"/>
    <w:tmpl w:val="7352586A"/>
    <w:lvl w:ilvl="0" w:tentative="0">
      <w:start w:val="1"/>
      <w:numFmt w:val="bullet"/>
      <w:pStyle w:val="121"/>
      <w:suff w:val="nothing"/>
      <w:lvlText w:val=""/>
      <w:lvlPicBulletId w:val="2"/>
      <w:lvlJc w:val="left"/>
      <w:pPr>
        <w:ind w:left="1260" w:hanging="420"/>
      </w:pPr>
      <w:rPr>
        <w:rFonts w:hint="default" w:ascii="Symbol" w:hAnsi="Symbol"/>
        <w:color w:val="auto"/>
        <w:sz w:val="36"/>
      </w:rPr>
    </w:lvl>
    <w:lvl w:ilvl="1" w:tentative="0">
      <w:start w:val="1"/>
      <w:numFmt w:val="bullet"/>
      <w:lvlText w:val=""/>
      <w:lvlJc w:val="left"/>
      <w:pPr>
        <w:ind w:left="168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210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52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94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36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78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20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620" w:hanging="420"/>
      </w:pPr>
      <w:rPr>
        <w:rFonts w:hint="default" w:ascii="Wingdings" w:hAnsi="Wingdings"/>
      </w:rPr>
    </w:lvl>
  </w:abstractNum>
  <w:abstractNum w:abstractNumId="29">
    <w:nsid w:val="762E08B1"/>
    <w:multiLevelType w:val="multilevel"/>
    <w:tmpl w:val="762E08B1"/>
    <w:lvl w:ilvl="0" w:tentative="0">
      <w:start w:val="1"/>
      <w:numFmt w:val="bullet"/>
      <w:pStyle w:val="244"/>
      <w:lvlText w:val="－"/>
      <w:lvlJc w:val="left"/>
      <w:pPr>
        <w:ind w:left="420" w:hanging="420"/>
      </w:pPr>
      <w:rPr>
        <w:rFonts w:hint="eastAsia" w:ascii="Arial Unicode MS" w:hAnsi="Arial Unicode MS" w:eastAsia="Arial Unicode MS"/>
        <w:color w:val="auto"/>
        <w:lang w:val="en-U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30">
    <w:nsid w:val="7CB918AC"/>
    <w:multiLevelType w:val="multilevel"/>
    <w:tmpl w:val="7CB918AC"/>
    <w:lvl w:ilvl="0" w:tentative="0">
      <w:start w:val="1"/>
      <w:numFmt w:val="bullet"/>
      <w:pStyle w:val="116"/>
      <w:suff w:val="nothing"/>
      <w:lvlText w:val=""/>
      <w:lvlPicBulletId w:val="1"/>
      <w:lvlJc w:val="left"/>
      <w:pPr>
        <w:ind w:left="964" w:hanging="113"/>
      </w:pPr>
      <w:rPr>
        <w:rFonts w:hint="default" w:ascii="Symbol" w:hAnsi="Symbol"/>
        <w:color w:val="auto"/>
        <w:sz w:val="32"/>
      </w:rPr>
    </w:lvl>
    <w:lvl w:ilvl="1" w:tentative="0">
      <w:start w:val="1"/>
      <w:numFmt w:val="bullet"/>
      <w:lvlText w:val=""/>
      <w:lvlJc w:val="left"/>
      <w:pPr>
        <w:ind w:left="1407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827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247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667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087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507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927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347" w:hanging="420"/>
      </w:pPr>
      <w:rPr>
        <w:rFonts w:hint="default" w:ascii="Wingdings" w:hAnsi="Wingdings"/>
      </w:rPr>
    </w:lvl>
  </w:abstractNum>
  <w:num w:numId="1">
    <w:abstractNumId w:val="24"/>
  </w:num>
  <w:num w:numId="2">
    <w:abstractNumId w:val="2"/>
  </w:num>
  <w:num w:numId="3">
    <w:abstractNumId w:val="4"/>
  </w:num>
  <w:num w:numId="4">
    <w:abstractNumId w:val="26"/>
  </w:num>
  <w:num w:numId="5">
    <w:abstractNumId w:val="7"/>
  </w:num>
  <w:num w:numId="6">
    <w:abstractNumId w:val="5"/>
  </w:num>
  <w:num w:numId="7">
    <w:abstractNumId w:val="1"/>
  </w:num>
  <w:num w:numId="8">
    <w:abstractNumId w:val="6"/>
  </w:num>
  <w:num w:numId="9">
    <w:abstractNumId w:val="3"/>
  </w:num>
  <w:num w:numId="10">
    <w:abstractNumId w:val="16"/>
  </w:num>
  <w:num w:numId="11">
    <w:abstractNumId w:val="0"/>
  </w:num>
  <w:num w:numId="12">
    <w:abstractNumId w:val="21"/>
  </w:num>
  <w:num w:numId="13">
    <w:abstractNumId w:val="25"/>
  </w:num>
  <w:num w:numId="14">
    <w:abstractNumId w:val="30"/>
  </w:num>
  <w:num w:numId="15">
    <w:abstractNumId w:val="28"/>
  </w:num>
  <w:num w:numId="16">
    <w:abstractNumId w:val="13"/>
  </w:num>
  <w:num w:numId="17">
    <w:abstractNumId w:val="14"/>
  </w:num>
  <w:num w:numId="18">
    <w:abstractNumId w:val="17"/>
  </w:num>
  <w:num w:numId="19">
    <w:abstractNumId w:val="9"/>
  </w:num>
  <w:num w:numId="20">
    <w:abstractNumId w:val="22"/>
  </w:num>
  <w:num w:numId="21">
    <w:abstractNumId w:val="19"/>
  </w:num>
  <w:num w:numId="22">
    <w:abstractNumId w:val="15"/>
  </w:num>
  <w:num w:numId="23">
    <w:abstractNumId w:val="11"/>
  </w:num>
  <w:num w:numId="24">
    <w:abstractNumId w:val="12"/>
  </w:num>
  <w:num w:numId="25">
    <w:abstractNumId w:val="18"/>
  </w:num>
  <w:num w:numId="26">
    <w:abstractNumId w:val="29"/>
  </w:num>
  <w:num w:numId="27">
    <w:abstractNumId w:val="27"/>
  </w:num>
  <w:num w:numId="28">
    <w:abstractNumId w:val="10"/>
  </w:num>
  <w:num w:numId="29">
    <w:abstractNumId w:val="23"/>
  </w:num>
  <w:num w:numId="30">
    <w:abstractNumId w:val="8"/>
  </w:num>
  <w:num w:numId="31">
    <w:abstractNumId w:val="20"/>
  </w:num>
  <w:num w:numId="3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1"/>
  <w:bordersDoNotSurroundFooter w:val="1"/>
  <w:attachedTemplate r:id="rId1"/>
  <w:documentProtection w:enforcement="0"/>
  <w:defaultTabStop w:val="534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dhZmU5N2VlOTAxZGE1OWEyMTlhZGI3MmNiZTQ1N2QifQ=="/>
  </w:docVars>
  <w:rsids>
    <w:rsidRoot w:val="00982E65"/>
    <w:rsid w:val="000006F1"/>
    <w:rsid w:val="000009B1"/>
    <w:rsid w:val="0000213F"/>
    <w:rsid w:val="00002779"/>
    <w:rsid w:val="00002CF0"/>
    <w:rsid w:val="00002D0E"/>
    <w:rsid w:val="00002D45"/>
    <w:rsid w:val="00003C21"/>
    <w:rsid w:val="000047F8"/>
    <w:rsid w:val="00004F5D"/>
    <w:rsid w:val="0000515C"/>
    <w:rsid w:val="0000585F"/>
    <w:rsid w:val="0000599E"/>
    <w:rsid w:val="00005A4D"/>
    <w:rsid w:val="00006F58"/>
    <w:rsid w:val="00007C40"/>
    <w:rsid w:val="00007F47"/>
    <w:rsid w:val="00010C51"/>
    <w:rsid w:val="00011138"/>
    <w:rsid w:val="0001148E"/>
    <w:rsid w:val="00011AEF"/>
    <w:rsid w:val="00012E15"/>
    <w:rsid w:val="00013BCA"/>
    <w:rsid w:val="000143C3"/>
    <w:rsid w:val="0001468D"/>
    <w:rsid w:val="00014691"/>
    <w:rsid w:val="00015344"/>
    <w:rsid w:val="00015574"/>
    <w:rsid w:val="0001574F"/>
    <w:rsid w:val="00016576"/>
    <w:rsid w:val="000166C3"/>
    <w:rsid w:val="000172A3"/>
    <w:rsid w:val="0002012D"/>
    <w:rsid w:val="000203C9"/>
    <w:rsid w:val="00020C56"/>
    <w:rsid w:val="00021080"/>
    <w:rsid w:val="0002147D"/>
    <w:rsid w:val="000221D1"/>
    <w:rsid w:val="0002319F"/>
    <w:rsid w:val="000236EC"/>
    <w:rsid w:val="00025192"/>
    <w:rsid w:val="0002656E"/>
    <w:rsid w:val="00026A72"/>
    <w:rsid w:val="00026FF4"/>
    <w:rsid w:val="00027378"/>
    <w:rsid w:val="0002774A"/>
    <w:rsid w:val="00027B16"/>
    <w:rsid w:val="000301B2"/>
    <w:rsid w:val="000304B2"/>
    <w:rsid w:val="00030796"/>
    <w:rsid w:val="00030E59"/>
    <w:rsid w:val="00031424"/>
    <w:rsid w:val="000315D0"/>
    <w:rsid w:val="0003176C"/>
    <w:rsid w:val="00031D4D"/>
    <w:rsid w:val="00032701"/>
    <w:rsid w:val="000329CC"/>
    <w:rsid w:val="00033660"/>
    <w:rsid w:val="000336AC"/>
    <w:rsid w:val="00033A47"/>
    <w:rsid w:val="00035BF6"/>
    <w:rsid w:val="0003657D"/>
    <w:rsid w:val="00036CDF"/>
    <w:rsid w:val="000404A9"/>
    <w:rsid w:val="000404FD"/>
    <w:rsid w:val="00041C81"/>
    <w:rsid w:val="0004225D"/>
    <w:rsid w:val="000427D9"/>
    <w:rsid w:val="0004301B"/>
    <w:rsid w:val="00043658"/>
    <w:rsid w:val="00043FCA"/>
    <w:rsid w:val="00044DFB"/>
    <w:rsid w:val="000465CD"/>
    <w:rsid w:val="00046625"/>
    <w:rsid w:val="00046C20"/>
    <w:rsid w:val="00046EB5"/>
    <w:rsid w:val="000470D7"/>
    <w:rsid w:val="00050C77"/>
    <w:rsid w:val="000515BC"/>
    <w:rsid w:val="000519C7"/>
    <w:rsid w:val="000532DF"/>
    <w:rsid w:val="00053442"/>
    <w:rsid w:val="000538C8"/>
    <w:rsid w:val="000539A6"/>
    <w:rsid w:val="000541B2"/>
    <w:rsid w:val="0005444C"/>
    <w:rsid w:val="00054685"/>
    <w:rsid w:val="00054736"/>
    <w:rsid w:val="00054A1B"/>
    <w:rsid w:val="00055059"/>
    <w:rsid w:val="00056EE5"/>
    <w:rsid w:val="00057AC4"/>
    <w:rsid w:val="00061B68"/>
    <w:rsid w:val="00061D0F"/>
    <w:rsid w:val="000620A0"/>
    <w:rsid w:val="00062150"/>
    <w:rsid w:val="00062C7C"/>
    <w:rsid w:val="00063A7A"/>
    <w:rsid w:val="0006477E"/>
    <w:rsid w:val="00065034"/>
    <w:rsid w:val="000651B4"/>
    <w:rsid w:val="0006528A"/>
    <w:rsid w:val="0006592B"/>
    <w:rsid w:val="00065BFE"/>
    <w:rsid w:val="0006617A"/>
    <w:rsid w:val="000661B7"/>
    <w:rsid w:val="000661FA"/>
    <w:rsid w:val="00066A4F"/>
    <w:rsid w:val="00066F1C"/>
    <w:rsid w:val="000676C7"/>
    <w:rsid w:val="00067915"/>
    <w:rsid w:val="00067937"/>
    <w:rsid w:val="00067DF4"/>
    <w:rsid w:val="0007005A"/>
    <w:rsid w:val="00070434"/>
    <w:rsid w:val="000704E7"/>
    <w:rsid w:val="0007120F"/>
    <w:rsid w:val="000717C3"/>
    <w:rsid w:val="00071985"/>
    <w:rsid w:val="00071999"/>
    <w:rsid w:val="000723A0"/>
    <w:rsid w:val="00072E47"/>
    <w:rsid w:val="00073455"/>
    <w:rsid w:val="00074026"/>
    <w:rsid w:val="00074825"/>
    <w:rsid w:val="000748EA"/>
    <w:rsid w:val="00074C93"/>
    <w:rsid w:val="000750BA"/>
    <w:rsid w:val="00075B21"/>
    <w:rsid w:val="000766E9"/>
    <w:rsid w:val="00076AC6"/>
    <w:rsid w:val="00076BD2"/>
    <w:rsid w:val="00076D3A"/>
    <w:rsid w:val="00077290"/>
    <w:rsid w:val="000778F1"/>
    <w:rsid w:val="0007792D"/>
    <w:rsid w:val="00077A40"/>
    <w:rsid w:val="000802BB"/>
    <w:rsid w:val="00080651"/>
    <w:rsid w:val="00080754"/>
    <w:rsid w:val="00080D2D"/>
    <w:rsid w:val="00081FA8"/>
    <w:rsid w:val="0008204F"/>
    <w:rsid w:val="00082A91"/>
    <w:rsid w:val="00082E1D"/>
    <w:rsid w:val="00082E63"/>
    <w:rsid w:val="00082E99"/>
    <w:rsid w:val="00083928"/>
    <w:rsid w:val="00085B2B"/>
    <w:rsid w:val="00085CA3"/>
    <w:rsid w:val="00086BDC"/>
    <w:rsid w:val="00087302"/>
    <w:rsid w:val="0008787D"/>
    <w:rsid w:val="00087E19"/>
    <w:rsid w:val="0009033C"/>
    <w:rsid w:val="00090429"/>
    <w:rsid w:val="000907AD"/>
    <w:rsid w:val="00090F2A"/>
    <w:rsid w:val="00091D33"/>
    <w:rsid w:val="00091D47"/>
    <w:rsid w:val="00092787"/>
    <w:rsid w:val="00092BAB"/>
    <w:rsid w:val="00093293"/>
    <w:rsid w:val="00094A37"/>
    <w:rsid w:val="000959F8"/>
    <w:rsid w:val="00095CA0"/>
    <w:rsid w:val="0009679B"/>
    <w:rsid w:val="00096E75"/>
    <w:rsid w:val="00097218"/>
    <w:rsid w:val="00097B92"/>
    <w:rsid w:val="00097CAF"/>
    <w:rsid w:val="000A0003"/>
    <w:rsid w:val="000A0942"/>
    <w:rsid w:val="000A0B3A"/>
    <w:rsid w:val="000A0C74"/>
    <w:rsid w:val="000A158B"/>
    <w:rsid w:val="000A175E"/>
    <w:rsid w:val="000A2E04"/>
    <w:rsid w:val="000A30B3"/>
    <w:rsid w:val="000A3116"/>
    <w:rsid w:val="000A36CB"/>
    <w:rsid w:val="000A43B1"/>
    <w:rsid w:val="000A52C7"/>
    <w:rsid w:val="000A57DB"/>
    <w:rsid w:val="000A6751"/>
    <w:rsid w:val="000A6E09"/>
    <w:rsid w:val="000A6F77"/>
    <w:rsid w:val="000A709D"/>
    <w:rsid w:val="000A7A4D"/>
    <w:rsid w:val="000B0D09"/>
    <w:rsid w:val="000B0F43"/>
    <w:rsid w:val="000B1CD0"/>
    <w:rsid w:val="000B2C29"/>
    <w:rsid w:val="000B2D7B"/>
    <w:rsid w:val="000B301F"/>
    <w:rsid w:val="000B396E"/>
    <w:rsid w:val="000B39F5"/>
    <w:rsid w:val="000B3D4A"/>
    <w:rsid w:val="000B44D6"/>
    <w:rsid w:val="000B469F"/>
    <w:rsid w:val="000B4CC9"/>
    <w:rsid w:val="000B4E8F"/>
    <w:rsid w:val="000B5028"/>
    <w:rsid w:val="000B634F"/>
    <w:rsid w:val="000B6BD9"/>
    <w:rsid w:val="000B74D6"/>
    <w:rsid w:val="000B7840"/>
    <w:rsid w:val="000B795E"/>
    <w:rsid w:val="000B7B5F"/>
    <w:rsid w:val="000B7E9B"/>
    <w:rsid w:val="000C0E7C"/>
    <w:rsid w:val="000C149C"/>
    <w:rsid w:val="000C19D0"/>
    <w:rsid w:val="000C2699"/>
    <w:rsid w:val="000C32CF"/>
    <w:rsid w:val="000C33BC"/>
    <w:rsid w:val="000C348A"/>
    <w:rsid w:val="000C40D0"/>
    <w:rsid w:val="000C5827"/>
    <w:rsid w:val="000C5BA2"/>
    <w:rsid w:val="000C6886"/>
    <w:rsid w:val="000C6BE0"/>
    <w:rsid w:val="000C6D6C"/>
    <w:rsid w:val="000C6F09"/>
    <w:rsid w:val="000C7265"/>
    <w:rsid w:val="000C77FE"/>
    <w:rsid w:val="000C7896"/>
    <w:rsid w:val="000D00F6"/>
    <w:rsid w:val="000D0987"/>
    <w:rsid w:val="000D14DE"/>
    <w:rsid w:val="000D155F"/>
    <w:rsid w:val="000D194F"/>
    <w:rsid w:val="000D1B11"/>
    <w:rsid w:val="000D1D87"/>
    <w:rsid w:val="000D2B4B"/>
    <w:rsid w:val="000D2DCA"/>
    <w:rsid w:val="000D2EDE"/>
    <w:rsid w:val="000D2FD3"/>
    <w:rsid w:val="000D3C9B"/>
    <w:rsid w:val="000D472C"/>
    <w:rsid w:val="000D503A"/>
    <w:rsid w:val="000D5061"/>
    <w:rsid w:val="000D5BE4"/>
    <w:rsid w:val="000D675D"/>
    <w:rsid w:val="000D6858"/>
    <w:rsid w:val="000D6CB6"/>
    <w:rsid w:val="000D6EAB"/>
    <w:rsid w:val="000D7F01"/>
    <w:rsid w:val="000D7F9D"/>
    <w:rsid w:val="000E02C5"/>
    <w:rsid w:val="000E0B8F"/>
    <w:rsid w:val="000E11E5"/>
    <w:rsid w:val="000E1B70"/>
    <w:rsid w:val="000E1BAF"/>
    <w:rsid w:val="000E1F13"/>
    <w:rsid w:val="000E20AC"/>
    <w:rsid w:val="000E26FF"/>
    <w:rsid w:val="000E2818"/>
    <w:rsid w:val="000E281A"/>
    <w:rsid w:val="000E2A4B"/>
    <w:rsid w:val="000E40E2"/>
    <w:rsid w:val="000E42DB"/>
    <w:rsid w:val="000E47AA"/>
    <w:rsid w:val="000E5826"/>
    <w:rsid w:val="000E5CE0"/>
    <w:rsid w:val="000E5DB7"/>
    <w:rsid w:val="000E5E81"/>
    <w:rsid w:val="000E63C8"/>
    <w:rsid w:val="000E6980"/>
    <w:rsid w:val="000E6D73"/>
    <w:rsid w:val="000E7511"/>
    <w:rsid w:val="000E751F"/>
    <w:rsid w:val="000E76D4"/>
    <w:rsid w:val="000E7B8A"/>
    <w:rsid w:val="000F016B"/>
    <w:rsid w:val="000F0665"/>
    <w:rsid w:val="000F071B"/>
    <w:rsid w:val="000F09B9"/>
    <w:rsid w:val="000F12D5"/>
    <w:rsid w:val="000F1555"/>
    <w:rsid w:val="000F1579"/>
    <w:rsid w:val="000F1EC7"/>
    <w:rsid w:val="000F1EEB"/>
    <w:rsid w:val="000F2F24"/>
    <w:rsid w:val="000F32E6"/>
    <w:rsid w:val="000F38BC"/>
    <w:rsid w:val="000F3D6A"/>
    <w:rsid w:val="000F418F"/>
    <w:rsid w:val="000F4200"/>
    <w:rsid w:val="000F518A"/>
    <w:rsid w:val="000F57B9"/>
    <w:rsid w:val="000F5BA4"/>
    <w:rsid w:val="000F69D3"/>
    <w:rsid w:val="000F6AFF"/>
    <w:rsid w:val="000F6E1A"/>
    <w:rsid w:val="000F7296"/>
    <w:rsid w:val="000F7994"/>
    <w:rsid w:val="000F79A6"/>
    <w:rsid w:val="001000DD"/>
    <w:rsid w:val="00100429"/>
    <w:rsid w:val="00100638"/>
    <w:rsid w:val="00101888"/>
    <w:rsid w:val="00101CFC"/>
    <w:rsid w:val="0010207D"/>
    <w:rsid w:val="001023F1"/>
    <w:rsid w:val="00102571"/>
    <w:rsid w:val="001025D2"/>
    <w:rsid w:val="00102965"/>
    <w:rsid w:val="00102966"/>
    <w:rsid w:val="001029EA"/>
    <w:rsid w:val="00102D0A"/>
    <w:rsid w:val="00102D38"/>
    <w:rsid w:val="00103159"/>
    <w:rsid w:val="00103765"/>
    <w:rsid w:val="00103DC9"/>
    <w:rsid w:val="00104A62"/>
    <w:rsid w:val="00104FDE"/>
    <w:rsid w:val="001056F2"/>
    <w:rsid w:val="001057E4"/>
    <w:rsid w:val="00105DAA"/>
    <w:rsid w:val="00105EE1"/>
    <w:rsid w:val="00106687"/>
    <w:rsid w:val="00107092"/>
    <w:rsid w:val="00107F93"/>
    <w:rsid w:val="0011012E"/>
    <w:rsid w:val="00110948"/>
    <w:rsid w:val="00110C7B"/>
    <w:rsid w:val="00110F62"/>
    <w:rsid w:val="0011228E"/>
    <w:rsid w:val="001126E3"/>
    <w:rsid w:val="00112803"/>
    <w:rsid w:val="001128CD"/>
    <w:rsid w:val="00112DFA"/>
    <w:rsid w:val="00113225"/>
    <w:rsid w:val="001136FE"/>
    <w:rsid w:val="00113A58"/>
    <w:rsid w:val="0011403B"/>
    <w:rsid w:val="00114826"/>
    <w:rsid w:val="0011559E"/>
    <w:rsid w:val="00115A02"/>
    <w:rsid w:val="00115AD6"/>
    <w:rsid w:val="00115D9E"/>
    <w:rsid w:val="00117662"/>
    <w:rsid w:val="00117A1B"/>
    <w:rsid w:val="00117CEF"/>
    <w:rsid w:val="00117DC3"/>
    <w:rsid w:val="00117E13"/>
    <w:rsid w:val="001200D8"/>
    <w:rsid w:val="00120611"/>
    <w:rsid w:val="0012071F"/>
    <w:rsid w:val="001208C5"/>
    <w:rsid w:val="00120D3C"/>
    <w:rsid w:val="00120E04"/>
    <w:rsid w:val="00120E5D"/>
    <w:rsid w:val="00120FB3"/>
    <w:rsid w:val="00121F25"/>
    <w:rsid w:val="00121FFC"/>
    <w:rsid w:val="001234E4"/>
    <w:rsid w:val="0012479D"/>
    <w:rsid w:val="00124A62"/>
    <w:rsid w:val="00124C36"/>
    <w:rsid w:val="00124DBA"/>
    <w:rsid w:val="00125886"/>
    <w:rsid w:val="001258E0"/>
    <w:rsid w:val="00126811"/>
    <w:rsid w:val="0012734B"/>
    <w:rsid w:val="00127524"/>
    <w:rsid w:val="0012763C"/>
    <w:rsid w:val="00130293"/>
    <w:rsid w:val="0013034A"/>
    <w:rsid w:val="0013045C"/>
    <w:rsid w:val="00130BD6"/>
    <w:rsid w:val="0013100C"/>
    <w:rsid w:val="001322AD"/>
    <w:rsid w:val="00132E12"/>
    <w:rsid w:val="00133775"/>
    <w:rsid w:val="001337AB"/>
    <w:rsid w:val="00133842"/>
    <w:rsid w:val="00133A3C"/>
    <w:rsid w:val="00134036"/>
    <w:rsid w:val="0013415C"/>
    <w:rsid w:val="00134183"/>
    <w:rsid w:val="001343E6"/>
    <w:rsid w:val="0013523C"/>
    <w:rsid w:val="001353B1"/>
    <w:rsid w:val="001354A8"/>
    <w:rsid w:val="00135651"/>
    <w:rsid w:val="00136595"/>
    <w:rsid w:val="0013675C"/>
    <w:rsid w:val="00136CC4"/>
    <w:rsid w:val="00137212"/>
    <w:rsid w:val="00137BBD"/>
    <w:rsid w:val="00137CB9"/>
    <w:rsid w:val="00137EC0"/>
    <w:rsid w:val="00140DC2"/>
    <w:rsid w:val="00140EA7"/>
    <w:rsid w:val="0014220B"/>
    <w:rsid w:val="001423BF"/>
    <w:rsid w:val="001429D8"/>
    <w:rsid w:val="001429E8"/>
    <w:rsid w:val="00142F36"/>
    <w:rsid w:val="0014302C"/>
    <w:rsid w:val="00143272"/>
    <w:rsid w:val="00143345"/>
    <w:rsid w:val="001434D6"/>
    <w:rsid w:val="00143B36"/>
    <w:rsid w:val="00143D63"/>
    <w:rsid w:val="00143FB0"/>
    <w:rsid w:val="00144425"/>
    <w:rsid w:val="0014496C"/>
    <w:rsid w:val="00144CC7"/>
    <w:rsid w:val="0014575C"/>
    <w:rsid w:val="00145ACF"/>
    <w:rsid w:val="001460D2"/>
    <w:rsid w:val="00146C7F"/>
    <w:rsid w:val="00146E37"/>
    <w:rsid w:val="0014712B"/>
    <w:rsid w:val="00147EB2"/>
    <w:rsid w:val="001502D1"/>
    <w:rsid w:val="0015100C"/>
    <w:rsid w:val="001526E5"/>
    <w:rsid w:val="00152BC9"/>
    <w:rsid w:val="00152BFD"/>
    <w:rsid w:val="00152F35"/>
    <w:rsid w:val="00153C37"/>
    <w:rsid w:val="00153FB6"/>
    <w:rsid w:val="00154849"/>
    <w:rsid w:val="00154A1F"/>
    <w:rsid w:val="00154DBE"/>
    <w:rsid w:val="0015584B"/>
    <w:rsid w:val="00155DF2"/>
    <w:rsid w:val="00155E71"/>
    <w:rsid w:val="0015645A"/>
    <w:rsid w:val="00156A1A"/>
    <w:rsid w:val="00157A11"/>
    <w:rsid w:val="001603C6"/>
    <w:rsid w:val="00160AE2"/>
    <w:rsid w:val="00160C5C"/>
    <w:rsid w:val="00161FD3"/>
    <w:rsid w:val="001623E5"/>
    <w:rsid w:val="0016250A"/>
    <w:rsid w:val="001625B2"/>
    <w:rsid w:val="00163AC3"/>
    <w:rsid w:val="00163E9A"/>
    <w:rsid w:val="00164514"/>
    <w:rsid w:val="001650E4"/>
    <w:rsid w:val="00165747"/>
    <w:rsid w:val="00166B6C"/>
    <w:rsid w:val="00166FCB"/>
    <w:rsid w:val="00167054"/>
    <w:rsid w:val="001670C2"/>
    <w:rsid w:val="00167B74"/>
    <w:rsid w:val="001709FF"/>
    <w:rsid w:val="001716D5"/>
    <w:rsid w:val="0017186B"/>
    <w:rsid w:val="001719F7"/>
    <w:rsid w:val="00171CF9"/>
    <w:rsid w:val="00171E6D"/>
    <w:rsid w:val="001723CC"/>
    <w:rsid w:val="00172417"/>
    <w:rsid w:val="001725FA"/>
    <w:rsid w:val="00172EDC"/>
    <w:rsid w:val="00172EDD"/>
    <w:rsid w:val="00172FD7"/>
    <w:rsid w:val="001739B2"/>
    <w:rsid w:val="00174512"/>
    <w:rsid w:val="00174988"/>
    <w:rsid w:val="001749A6"/>
    <w:rsid w:val="001752C1"/>
    <w:rsid w:val="001754B4"/>
    <w:rsid w:val="001760FE"/>
    <w:rsid w:val="00176585"/>
    <w:rsid w:val="00176B8A"/>
    <w:rsid w:val="00176F53"/>
    <w:rsid w:val="00177A1B"/>
    <w:rsid w:val="0018032A"/>
    <w:rsid w:val="00180628"/>
    <w:rsid w:val="00180E8E"/>
    <w:rsid w:val="00180E90"/>
    <w:rsid w:val="00181000"/>
    <w:rsid w:val="0018180D"/>
    <w:rsid w:val="00182255"/>
    <w:rsid w:val="001828F0"/>
    <w:rsid w:val="00182AEF"/>
    <w:rsid w:val="0018303C"/>
    <w:rsid w:val="00183B97"/>
    <w:rsid w:val="001858D1"/>
    <w:rsid w:val="001861E2"/>
    <w:rsid w:val="001862A1"/>
    <w:rsid w:val="00186815"/>
    <w:rsid w:val="00186AEC"/>
    <w:rsid w:val="00186C54"/>
    <w:rsid w:val="00187458"/>
    <w:rsid w:val="00187511"/>
    <w:rsid w:val="001875BE"/>
    <w:rsid w:val="00187965"/>
    <w:rsid w:val="00187BAC"/>
    <w:rsid w:val="00187E8E"/>
    <w:rsid w:val="00187F32"/>
    <w:rsid w:val="00191204"/>
    <w:rsid w:val="00191920"/>
    <w:rsid w:val="00191B2C"/>
    <w:rsid w:val="00191D55"/>
    <w:rsid w:val="00192EB0"/>
    <w:rsid w:val="00193401"/>
    <w:rsid w:val="001939D1"/>
    <w:rsid w:val="00193EFF"/>
    <w:rsid w:val="00194468"/>
    <w:rsid w:val="0019474A"/>
    <w:rsid w:val="001947E5"/>
    <w:rsid w:val="00194BA5"/>
    <w:rsid w:val="0019534D"/>
    <w:rsid w:val="001958C3"/>
    <w:rsid w:val="00197A7C"/>
    <w:rsid w:val="00197E8B"/>
    <w:rsid w:val="001A08F6"/>
    <w:rsid w:val="001A0EFD"/>
    <w:rsid w:val="001A10A5"/>
    <w:rsid w:val="001A1B1F"/>
    <w:rsid w:val="001A2818"/>
    <w:rsid w:val="001A2C77"/>
    <w:rsid w:val="001A3DEA"/>
    <w:rsid w:val="001A3E29"/>
    <w:rsid w:val="001A40F7"/>
    <w:rsid w:val="001A4E37"/>
    <w:rsid w:val="001A4E7B"/>
    <w:rsid w:val="001A5111"/>
    <w:rsid w:val="001A5FCE"/>
    <w:rsid w:val="001A632D"/>
    <w:rsid w:val="001A6834"/>
    <w:rsid w:val="001A72D5"/>
    <w:rsid w:val="001A7740"/>
    <w:rsid w:val="001A7965"/>
    <w:rsid w:val="001A7C0A"/>
    <w:rsid w:val="001A7D2F"/>
    <w:rsid w:val="001B0B87"/>
    <w:rsid w:val="001B0C9D"/>
    <w:rsid w:val="001B0D03"/>
    <w:rsid w:val="001B1393"/>
    <w:rsid w:val="001B177B"/>
    <w:rsid w:val="001B181F"/>
    <w:rsid w:val="001B23EA"/>
    <w:rsid w:val="001B2CBB"/>
    <w:rsid w:val="001B2E15"/>
    <w:rsid w:val="001B2FBC"/>
    <w:rsid w:val="001B3DAE"/>
    <w:rsid w:val="001B4023"/>
    <w:rsid w:val="001B4900"/>
    <w:rsid w:val="001B4A99"/>
    <w:rsid w:val="001B4CAD"/>
    <w:rsid w:val="001B54B9"/>
    <w:rsid w:val="001B563C"/>
    <w:rsid w:val="001B5A0C"/>
    <w:rsid w:val="001B5E05"/>
    <w:rsid w:val="001B607E"/>
    <w:rsid w:val="001B7390"/>
    <w:rsid w:val="001B739B"/>
    <w:rsid w:val="001B7767"/>
    <w:rsid w:val="001B7F72"/>
    <w:rsid w:val="001C02E6"/>
    <w:rsid w:val="001C041E"/>
    <w:rsid w:val="001C07BB"/>
    <w:rsid w:val="001C07BE"/>
    <w:rsid w:val="001C0BB6"/>
    <w:rsid w:val="001C102E"/>
    <w:rsid w:val="001C119F"/>
    <w:rsid w:val="001C1DC5"/>
    <w:rsid w:val="001C1FC9"/>
    <w:rsid w:val="001C2C95"/>
    <w:rsid w:val="001C3270"/>
    <w:rsid w:val="001C3833"/>
    <w:rsid w:val="001C4353"/>
    <w:rsid w:val="001C486E"/>
    <w:rsid w:val="001C5065"/>
    <w:rsid w:val="001C511C"/>
    <w:rsid w:val="001C55B9"/>
    <w:rsid w:val="001C5704"/>
    <w:rsid w:val="001C57C4"/>
    <w:rsid w:val="001C5918"/>
    <w:rsid w:val="001C5BF3"/>
    <w:rsid w:val="001C65F8"/>
    <w:rsid w:val="001C6BDD"/>
    <w:rsid w:val="001C6E72"/>
    <w:rsid w:val="001C74DF"/>
    <w:rsid w:val="001D1AE0"/>
    <w:rsid w:val="001D1BDA"/>
    <w:rsid w:val="001D1FC3"/>
    <w:rsid w:val="001D20FB"/>
    <w:rsid w:val="001D2477"/>
    <w:rsid w:val="001D2FCD"/>
    <w:rsid w:val="001D38F7"/>
    <w:rsid w:val="001D3D56"/>
    <w:rsid w:val="001D3F2C"/>
    <w:rsid w:val="001D40E5"/>
    <w:rsid w:val="001D4650"/>
    <w:rsid w:val="001D4BC4"/>
    <w:rsid w:val="001D4CD2"/>
    <w:rsid w:val="001D50D2"/>
    <w:rsid w:val="001D5514"/>
    <w:rsid w:val="001D554F"/>
    <w:rsid w:val="001D6986"/>
    <w:rsid w:val="001D6C4F"/>
    <w:rsid w:val="001D7560"/>
    <w:rsid w:val="001E0173"/>
    <w:rsid w:val="001E0BA8"/>
    <w:rsid w:val="001E1678"/>
    <w:rsid w:val="001E1C8F"/>
    <w:rsid w:val="001E1E0F"/>
    <w:rsid w:val="001E1E7C"/>
    <w:rsid w:val="001E2530"/>
    <w:rsid w:val="001E2CB1"/>
    <w:rsid w:val="001E2D03"/>
    <w:rsid w:val="001E304B"/>
    <w:rsid w:val="001E39F4"/>
    <w:rsid w:val="001E3B28"/>
    <w:rsid w:val="001E3C31"/>
    <w:rsid w:val="001E437A"/>
    <w:rsid w:val="001E6BCA"/>
    <w:rsid w:val="001E7210"/>
    <w:rsid w:val="001E75EA"/>
    <w:rsid w:val="001E7634"/>
    <w:rsid w:val="001E79CF"/>
    <w:rsid w:val="001F02C5"/>
    <w:rsid w:val="001F098D"/>
    <w:rsid w:val="001F0D79"/>
    <w:rsid w:val="001F0F87"/>
    <w:rsid w:val="001F190A"/>
    <w:rsid w:val="001F1A27"/>
    <w:rsid w:val="001F1F60"/>
    <w:rsid w:val="001F299C"/>
    <w:rsid w:val="001F2AC6"/>
    <w:rsid w:val="001F3945"/>
    <w:rsid w:val="001F486E"/>
    <w:rsid w:val="001F569A"/>
    <w:rsid w:val="001F5786"/>
    <w:rsid w:val="001F5949"/>
    <w:rsid w:val="001F60AC"/>
    <w:rsid w:val="001F688D"/>
    <w:rsid w:val="001F7526"/>
    <w:rsid w:val="002009F5"/>
    <w:rsid w:val="0020308F"/>
    <w:rsid w:val="00204881"/>
    <w:rsid w:val="002052E9"/>
    <w:rsid w:val="002062AA"/>
    <w:rsid w:val="002068D8"/>
    <w:rsid w:val="00206B96"/>
    <w:rsid w:val="00206D47"/>
    <w:rsid w:val="00207516"/>
    <w:rsid w:val="002079B7"/>
    <w:rsid w:val="00207A02"/>
    <w:rsid w:val="00207CA0"/>
    <w:rsid w:val="00210636"/>
    <w:rsid w:val="00210DE3"/>
    <w:rsid w:val="0021114F"/>
    <w:rsid w:val="00212240"/>
    <w:rsid w:val="002136AE"/>
    <w:rsid w:val="0021411D"/>
    <w:rsid w:val="002143E8"/>
    <w:rsid w:val="0021497A"/>
    <w:rsid w:val="00214F5A"/>
    <w:rsid w:val="002153DA"/>
    <w:rsid w:val="00215BEC"/>
    <w:rsid w:val="00215FE2"/>
    <w:rsid w:val="0021615D"/>
    <w:rsid w:val="00216473"/>
    <w:rsid w:val="00216476"/>
    <w:rsid w:val="00216773"/>
    <w:rsid w:val="00216AAC"/>
    <w:rsid w:val="00216CE9"/>
    <w:rsid w:val="002170CB"/>
    <w:rsid w:val="002177B1"/>
    <w:rsid w:val="00220DE4"/>
    <w:rsid w:val="0022213E"/>
    <w:rsid w:val="00222AA5"/>
    <w:rsid w:val="002232F2"/>
    <w:rsid w:val="00223535"/>
    <w:rsid w:val="002239B4"/>
    <w:rsid w:val="002247AC"/>
    <w:rsid w:val="00224AD2"/>
    <w:rsid w:val="00224BB6"/>
    <w:rsid w:val="002253FC"/>
    <w:rsid w:val="002257C3"/>
    <w:rsid w:val="00225875"/>
    <w:rsid w:val="0022607E"/>
    <w:rsid w:val="002262D7"/>
    <w:rsid w:val="00226EB4"/>
    <w:rsid w:val="00227283"/>
    <w:rsid w:val="00227409"/>
    <w:rsid w:val="002279B9"/>
    <w:rsid w:val="00227DD1"/>
    <w:rsid w:val="00230715"/>
    <w:rsid w:val="00230833"/>
    <w:rsid w:val="0023135D"/>
    <w:rsid w:val="00231B81"/>
    <w:rsid w:val="00231C61"/>
    <w:rsid w:val="0023220F"/>
    <w:rsid w:val="0023265D"/>
    <w:rsid w:val="00232FD5"/>
    <w:rsid w:val="0023321C"/>
    <w:rsid w:val="00234F28"/>
    <w:rsid w:val="0023546F"/>
    <w:rsid w:val="002357DC"/>
    <w:rsid w:val="00235C8F"/>
    <w:rsid w:val="00235D4C"/>
    <w:rsid w:val="002366D1"/>
    <w:rsid w:val="00236DC9"/>
    <w:rsid w:val="00237197"/>
    <w:rsid w:val="002376B3"/>
    <w:rsid w:val="00240221"/>
    <w:rsid w:val="002403B6"/>
    <w:rsid w:val="0024072E"/>
    <w:rsid w:val="002429FC"/>
    <w:rsid w:val="00243503"/>
    <w:rsid w:val="0024356C"/>
    <w:rsid w:val="002436EC"/>
    <w:rsid w:val="002439E9"/>
    <w:rsid w:val="00244401"/>
    <w:rsid w:val="002448DC"/>
    <w:rsid w:val="002449BF"/>
    <w:rsid w:val="00244C47"/>
    <w:rsid w:val="00245363"/>
    <w:rsid w:val="002458A5"/>
    <w:rsid w:val="00246502"/>
    <w:rsid w:val="00246DE1"/>
    <w:rsid w:val="00247208"/>
    <w:rsid w:val="002508EC"/>
    <w:rsid w:val="00250DFB"/>
    <w:rsid w:val="00251A56"/>
    <w:rsid w:val="00251AD7"/>
    <w:rsid w:val="00251CB9"/>
    <w:rsid w:val="00251D4E"/>
    <w:rsid w:val="00252772"/>
    <w:rsid w:val="002529D5"/>
    <w:rsid w:val="00252B34"/>
    <w:rsid w:val="00252C80"/>
    <w:rsid w:val="0025377A"/>
    <w:rsid w:val="00253988"/>
    <w:rsid w:val="00254782"/>
    <w:rsid w:val="0025486E"/>
    <w:rsid w:val="00256248"/>
    <w:rsid w:val="0025643C"/>
    <w:rsid w:val="00256BCE"/>
    <w:rsid w:val="0025741E"/>
    <w:rsid w:val="002574AB"/>
    <w:rsid w:val="0025794F"/>
    <w:rsid w:val="00257D59"/>
    <w:rsid w:val="002604AC"/>
    <w:rsid w:val="00260815"/>
    <w:rsid w:val="00260BA6"/>
    <w:rsid w:val="00262642"/>
    <w:rsid w:val="00262C32"/>
    <w:rsid w:val="00262EBD"/>
    <w:rsid w:val="0026450C"/>
    <w:rsid w:val="0026474D"/>
    <w:rsid w:val="00264B37"/>
    <w:rsid w:val="00264BEB"/>
    <w:rsid w:val="00264E45"/>
    <w:rsid w:val="00264F88"/>
    <w:rsid w:val="00265459"/>
    <w:rsid w:val="002655B1"/>
    <w:rsid w:val="00265B85"/>
    <w:rsid w:val="002700CD"/>
    <w:rsid w:val="00270333"/>
    <w:rsid w:val="00270DEA"/>
    <w:rsid w:val="00271C88"/>
    <w:rsid w:val="002728F2"/>
    <w:rsid w:val="00273B55"/>
    <w:rsid w:val="00273D27"/>
    <w:rsid w:val="00273E56"/>
    <w:rsid w:val="00273E76"/>
    <w:rsid w:val="00274436"/>
    <w:rsid w:val="00274590"/>
    <w:rsid w:val="00275334"/>
    <w:rsid w:val="00276970"/>
    <w:rsid w:val="002769E2"/>
    <w:rsid w:val="00276BE9"/>
    <w:rsid w:val="00276D3E"/>
    <w:rsid w:val="002776F5"/>
    <w:rsid w:val="00277AC6"/>
    <w:rsid w:val="00277D1B"/>
    <w:rsid w:val="002805A2"/>
    <w:rsid w:val="0028121F"/>
    <w:rsid w:val="002819F0"/>
    <w:rsid w:val="00281E2E"/>
    <w:rsid w:val="00283055"/>
    <w:rsid w:val="002834A7"/>
    <w:rsid w:val="0028380D"/>
    <w:rsid w:val="002845B9"/>
    <w:rsid w:val="0028516A"/>
    <w:rsid w:val="002853CF"/>
    <w:rsid w:val="00285990"/>
    <w:rsid w:val="00285F51"/>
    <w:rsid w:val="00286E93"/>
    <w:rsid w:val="00287427"/>
    <w:rsid w:val="00290271"/>
    <w:rsid w:val="002909B8"/>
    <w:rsid w:val="00290BA4"/>
    <w:rsid w:val="002911DD"/>
    <w:rsid w:val="00291689"/>
    <w:rsid w:val="002918EA"/>
    <w:rsid w:val="00291989"/>
    <w:rsid w:val="0029227C"/>
    <w:rsid w:val="002925B7"/>
    <w:rsid w:val="0029275C"/>
    <w:rsid w:val="00292B14"/>
    <w:rsid w:val="00293081"/>
    <w:rsid w:val="002941C3"/>
    <w:rsid w:val="0029490B"/>
    <w:rsid w:val="002957EB"/>
    <w:rsid w:val="00296772"/>
    <w:rsid w:val="00296897"/>
    <w:rsid w:val="00297F0B"/>
    <w:rsid w:val="002A074B"/>
    <w:rsid w:val="002A084B"/>
    <w:rsid w:val="002A0CC8"/>
    <w:rsid w:val="002A0DAF"/>
    <w:rsid w:val="002A0FCE"/>
    <w:rsid w:val="002A1922"/>
    <w:rsid w:val="002A241F"/>
    <w:rsid w:val="002A30B8"/>
    <w:rsid w:val="002A3371"/>
    <w:rsid w:val="002A3828"/>
    <w:rsid w:val="002A3C76"/>
    <w:rsid w:val="002A3E3D"/>
    <w:rsid w:val="002A44C6"/>
    <w:rsid w:val="002A4D83"/>
    <w:rsid w:val="002A5E0B"/>
    <w:rsid w:val="002A60D6"/>
    <w:rsid w:val="002A6423"/>
    <w:rsid w:val="002A70F0"/>
    <w:rsid w:val="002A71DD"/>
    <w:rsid w:val="002A7636"/>
    <w:rsid w:val="002A7F10"/>
    <w:rsid w:val="002B0324"/>
    <w:rsid w:val="002B08A3"/>
    <w:rsid w:val="002B0E6B"/>
    <w:rsid w:val="002B1513"/>
    <w:rsid w:val="002B25C6"/>
    <w:rsid w:val="002B26B0"/>
    <w:rsid w:val="002B2DAD"/>
    <w:rsid w:val="002B45F5"/>
    <w:rsid w:val="002B5152"/>
    <w:rsid w:val="002B55CF"/>
    <w:rsid w:val="002B706D"/>
    <w:rsid w:val="002B7131"/>
    <w:rsid w:val="002B72AE"/>
    <w:rsid w:val="002B7451"/>
    <w:rsid w:val="002B76A8"/>
    <w:rsid w:val="002B7F4E"/>
    <w:rsid w:val="002C0696"/>
    <w:rsid w:val="002C12D0"/>
    <w:rsid w:val="002C1330"/>
    <w:rsid w:val="002C18E1"/>
    <w:rsid w:val="002C227E"/>
    <w:rsid w:val="002C2D7D"/>
    <w:rsid w:val="002C31B8"/>
    <w:rsid w:val="002C323A"/>
    <w:rsid w:val="002C4959"/>
    <w:rsid w:val="002C5014"/>
    <w:rsid w:val="002C5175"/>
    <w:rsid w:val="002C530E"/>
    <w:rsid w:val="002C5815"/>
    <w:rsid w:val="002C5C31"/>
    <w:rsid w:val="002C6537"/>
    <w:rsid w:val="002D02E5"/>
    <w:rsid w:val="002D064A"/>
    <w:rsid w:val="002D0A00"/>
    <w:rsid w:val="002D1533"/>
    <w:rsid w:val="002D17DA"/>
    <w:rsid w:val="002D1D98"/>
    <w:rsid w:val="002D1FEE"/>
    <w:rsid w:val="002D202F"/>
    <w:rsid w:val="002D2085"/>
    <w:rsid w:val="002D2543"/>
    <w:rsid w:val="002D28F2"/>
    <w:rsid w:val="002D2A09"/>
    <w:rsid w:val="002D2AD0"/>
    <w:rsid w:val="002D332D"/>
    <w:rsid w:val="002D333C"/>
    <w:rsid w:val="002D3382"/>
    <w:rsid w:val="002D37CC"/>
    <w:rsid w:val="002D37D0"/>
    <w:rsid w:val="002D396D"/>
    <w:rsid w:val="002D3ABE"/>
    <w:rsid w:val="002D41DC"/>
    <w:rsid w:val="002D4522"/>
    <w:rsid w:val="002D4E3D"/>
    <w:rsid w:val="002D51B1"/>
    <w:rsid w:val="002D540D"/>
    <w:rsid w:val="002D638C"/>
    <w:rsid w:val="002D72E8"/>
    <w:rsid w:val="002D78DB"/>
    <w:rsid w:val="002D7E84"/>
    <w:rsid w:val="002E0671"/>
    <w:rsid w:val="002E1CFE"/>
    <w:rsid w:val="002E286C"/>
    <w:rsid w:val="002E292D"/>
    <w:rsid w:val="002E363A"/>
    <w:rsid w:val="002E3915"/>
    <w:rsid w:val="002E3A31"/>
    <w:rsid w:val="002E3BC2"/>
    <w:rsid w:val="002E3C3B"/>
    <w:rsid w:val="002E45F5"/>
    <w:rsid w:val="002E468F"/>
    <w:rsid w:val="002E4744"/>
    <w:rsid w:val="002E49AA"/>
    <w:rsid w:val="002E4FB1"/>
    <w:rsid w:val="002E51C3"/>
    <w:rsid w:val="002E55A4"/>
    <w:rsid w:val="002E5960"/>
    <w:rsid w:val="002E63C5"/>
    <w:rsid w:val="002E6803"/>
    <w:rsid w:val="002E6FE3"/>
    <w:rsid w:val="002E74FD"/>
    <w:rsid w:val="002F00AC"/>
    <w:rsid w:val="002F17FD"/>
    <w:rsid w:val="002F1B31"/>
    <w:rsid w:val="002F23F6"/>
    <w:rsid w:val="002F2978"/>
    <w:rsid w:val="002F2B1F"/>
    <w:rsid w:val="002F2BE9"/>
    <w:rsid w:val="002F35BD"/>
    <w:rsid w:val="002F369F"/>
    <w:rsid w:val="002F3A17"/>
    <w:rsid w:val="002F3D51"/>
    <w:rsid w:val="002F3DDF"/>
    <w:rsid w:val="002F4779"/>
    <w:rsid w:val="002F47AC"/>
    <w:rsid w:val="002F5301"/>
    <w:rsid w:val="002F60A9"/>
    <w:rsid w:val="002F649A"/>
    <w:rsid w:val="002F65B9"/>
    <w:rsid w:val="002F68D4"/>
    <w:rsid w:val="00301265"/>
    <w:rsid w:val="003019FA"/>
    <w:rsid w:val="00301C52"/>
    <w:rsid w:val="00302429"/>
    <w:rsid w:val="00302845"/>
    <w:rsid w:val="0030284E"/>
    <w:rsid w:val="00303B08"/>
    <w:rsid w:val="00303FC8"/>
    <w:rsid w:val="003040CE"/>
    <w:rsid w:val="003045D9"/>
    <w:rsid w:val="00304A46"/>
    <w:rsid w:val="00304C91"/>
    <w:rsid w:val="0030541F"/>
    <w:rsid w:val="00306360"/>
    <w:rsid w:val="00306925"/>
    <w:rsid w:val="00306B5E"/>
    <w:rsid w:val="003111FC"/>
    <w:rsid w:val="0031141B"/>
    <w:rsid w:val="00311643"/>
    <w:rsid w:val="0031183B"/>
    <w:rsid w:val="00311BF8"/>
    <w:rsid w:val="00311C99"/>
    <w:rsid w:val="00312488"/>
    <w:rsid w:val="003124E1"/>
    <w:rsid w:val="003125AB"/>
    <w:rsid w:val="003126D3"/>
    <w:rsid w:val="00312898"/>
    <w:rsid w:val="00312F3E"/>
    <w:rsid w:val="003135B9"/>
    <w:rsid w:val="003137B2"/>
    <w:rsid w:val="00313CDF"/>
    <w:rsid w:val="0031486C"/>
    <w:rsid w:val="00314A04"/>
    <w:rsid w:val="00315642"/>
    <w:rsid w:val="00315AC9"/>
    <w:rsid w:val="003160B3"/>
    <w:rsid w:val="00316504"/>
    <w:rsid w:val="00316BC9"/>
    <w:rsid w:val="0031710F"/>
    <w:rsid w:val="00317514"/>
    <w:rsid w:val="003178D2"/>
    <w:rsid w:val="00317974"/>
    <w:rsid w:val="00317BEE"/>
    <w:rsid w:val="00320D9E"/>
    <w:rsid w:val="00320F42"/>
    <w:rsid w:val="00320FCD"/>
    <w:rsid w:val="0032129C"/>
    <w:rsid w:val="00321723"/>
    <w:rsid w:val="0032188E"/>
    <w:rsid w:val="0032306D"/>
    <w:rsid w:val="0032382F"/>
    <w:rsid w:val="00323E24"/>
    <w:rsid w:val="003246ED"/>
    <w:rsid w:val="003249E0"/>
    <w:rsid w:val="00324B7A"/>
    <w:rsid w:val="00324E36"/>
    <w:rsid w:val="00324E88"/>
    <w:rsid w:val="003259B9"/>
    <w:rsid w:val="00325A20"/>
    <w:rsid w:val="00327811"/>
    <w:rsid w:val="00327B98"/>
    <w:rsid w:val="003302C4"/>
    <w:rsid w:val="00330BDA"/>
    <w:rsid w:val="00330EB6"/>
    <w:rsid w:val="003310EB"/>
    <w:rsid w:val="00331509"/>
    <w:rsid w:val="00331650"/>
    <w:rsid w:val="0033176B"/>
    <w:rsid w:val="0033284E"/>
    <w:rsid w:val="00332A46"/>
    <w:rsid w:val="00334528"/>
    <w:rsid w:val="0033465E"/>
    <w:rsid w:val="00334FDA"/>
    <w:rsid w:val="003357E9"/>
    <w:rsid w:val="00336A42"/>
    <w:rsid w:val="003379AD"/>
    <w:rsid w:val="00337D7A"/>
    <w:rsid w:val="003406AD"/>
    <w:rsid w:val="00340A6F"/>
    <w:rsid w:val="00340F08"/>
    <w:rsid w:val="00341181"/>
    <w:rsid w:val="0034124D"/>
    <w:rsid w:val="003413D8"/>
    <w:rsid w:val="0034197C"/>
    <w:rsid w:val="00342227"/>
    <w:rsid w:val="00342965"/>
    <w:rsid w:val="00342AFF"/>
    <w:rsid w:val="00342EA4"/>
    <w:rsid w:val="00343C15"/>
    <w:rsid w:val="00343F6E"/>
    <w:rsid w:val="00344274"/>
    <w:rsid w:val="003447A8"/>
    <w:rsid w:val="00345423"/>
    <w:rsid w:val="00345D75"/>
    <w:rsid w:val="00346024"/>
    <w:rsid w:val="0034611B"/>
    <w:rsid w:val="00346D8D"/>
    <w:rsid w:val="00347039"/>
    <w:rsid w:val="00347720"/>
    <w:rsid w:val="00347861"/>
    <w:rsid w:val="00347D86"/>
    <w:rsid w:val="00347FC2"/>
    <w:rsid w:val="003502F6"/>
    <w:rsid w:val="00350735"/>
    <w:rsid w:val="00350D31"/>
    <w:rsid w:val="0035196B"/>
    <w:rsid w:val="003519C4"/>
    <w:rsid w:val="00351E4D"/>
    <w:rsid w:val="00352873"/>
    <w:rsid w:val="00352A26"/>
    <w:rsid w:val="00352C6E"/>
    <w:rsid w:val="003539BC"/>
    <w:rsid w:val="003543CB"/>
    <w:rsid w:val="0035479A"/>
    <w:rsid w:val="00354B18"/>
    <w:rsid w:val="00355AB2"/>
    <w:rsid w:val="003569E8"/>
    <w:rsid w:val="00356CFA"/>
    <w:rsid w:val="00356FAF"/>
    <w:rsid w:val="00357421"/>
    <w:rsid w:val="003575AF"/>
    <w:rsid w:val="003616D5"/>
    <w:rsid w:val="00361DC6"/>
    <w:rsid w:val="0036263F"/>
    <w:rsid w:val="0036371F"/>
    <w:rsid w:val="00363C25"/>
    <w:rsid w:val="00365FA8"/>
    <w:rsid w:val="0036614F"/>
    <w:rsid w:val="0036731B"/>
    <w:rsid w:val="00367E42"/>
    <w:rsid w:val="00370418"/>
    <w:rsid w:val="003706DC"/>
    <w:rsid w:val="00370893"/>
    <w:rsid w:val="00370B15"/>
    <w:rsid w:val="0037101A"/>
    <w:rsid w:val="003713CA"/>
    <w:rsid w:val="003726A9"/>
    <w:rsid w:val="00372A47"/>
    <w:rsid w:val="003740B3"/>
    <w:rsid w:val="00374B53"/>
    <w:rsid w:val="00374D35"/>
    <w:rsid w:val="00374D45"/>
    <w:rsid w:val="00375330"/>
    <w:rsid w:val="0037553D"/>
    <w:rsid w:val="0037570C"/>
    <w:rsid w:val="0037572B"/>
    <w:rsid w:val="0037576A"/>
    <w:rsid w:val="003758E1"/>
    <w:rsid w:val="003759C3"/>
    <w:rsid w:val="00375D99"/>
    <w:rsid w:val="003807DE"/>
    <w:rsid w:val="00380B5B"/>
    <w:rsid w:val="00380D7F"/>
    <w:rsid w:val="00381A4A"/>
    <w:rsid w:val="00381BF6"/>
    <w:rsid w:val="00381C9E"/>
    <w:rsid w:val="00382283"/>
    <w:rsid w:val="003824C4"/>
    <w:rsid w:val="00382CCE"/>
    <w:rsid w:val="00383016"/>
    <w:rsid w:val="00383B32"/>
    <w:rsid w:val="00383D94"/>
    <w:rsid w:val="0038432D"/>
    <w:rsid w:val="00384833"/>
    <w:rsid w:val="00384BBF"/>
    <w:rsid w:val="00384DED"/>
    <w:rsid w:val="0038582A"/>
    <w:rsid w:val="003859A3"/>
    <w:rsid w:val="00385C3E"/>
    <w:rsid w:val="0038634A"/>
    <w:rsid w:val="00386B37"/>
    <w:rsid w:val="003870AC"/>
    <w:rsid w:val="0038726A"/>
    <w:rsid w:val="00387835"/>
    <w:rsid w:val="00387DE7"/>
    <w:rsid w:val="00387E0C"/>
    <w:rsid w:val="0039008B"/>
    <w:rsid w:val="00390283"/>
    <w:rsid w:val="003913DE"/>
    <w:rsid w:val="00391ACD"/>
    <w:rsid w:val="003923A9"/>
    <w:rsid w:val="00392920"/>
    <w:rsid w:val="00394587"/>
    <w:rsid w:val="003947DF"/>
    <w:rsid w:val="00395097"/>
    <w:rsid w:val="0039622D"/>
    <w:rsid w:val="00396DCB"/>
    <w:rsid w:val="00396F59"/>
    <w:rsid w:val="003974DB"/>
    <w:rsid w:val="00397D07"/>
    <w:rsid w:val="00397E8C"/>
    <w:rsid w:val="003A022C"/>
    <w:rsid w:val="003A0BB8"/>
    <w:rsid w:val="003A168E"/>
    <w:rsid w:val="003A17A1"/>
    <w:rsid w:val="003A186E"/>
    <w:rsid w:val="003A1C82"/>
    <w:rsid w:val="003A1FA2"/>
    <w:rsid w:val="003A1FDF"/>
    <w:rsid w:val="003A244E"/>
    <w:rsid w:val="003A2792"/>
    <w:rsid w:val="003A356D"/>
    <w:rsid w:val="003A5434"/>
    <w:rsid w:val="003A58C2"/>
    <w:rsid w:val="003A6BBE"/>
    <w:rsid w:val="003A79AC"/>
    <w:rsid w:val="003A7DB2"/>
    <w:rsid w:val="003A7FD2"/>
    <w:rsid w:val="003B0A0E"/>
    <w:rsid w:val="003B0E4F"/>
    <w:rsid w:val="003B10EC"/>
    <w:rsid w:val="003B1832"/>
    <w:rsid w:val="003B1834"/>
    <w:rsid w:val="003B18B4"/>
    <w:rsid w:val="003B2658"/>
    <w:rsid w:val="003B2728"/>
    <w:rsid w:val="003B2E73"/>
    <w:rsid w:val="003B34DE"/>
    <w:rsid w:val="003B3748"/>
    <w:rsid w:val="003B3C11"/>
    <w:rsid w:val="003B3C84"/>
    <w:rsid w:val="003B4929"/>
    <w:rsid w:val="003B5270"/>
    <w:rsid w:val="003B5299"/>
    <w:rsid w:val="003B59EF"/>
    <w:rsid w:val="003B5CEC"/>
    <w:rsid w:val="003B65BE"/>
    <w:rsid w:val="003B65D5"/>
    <w:rsid w:val="003B7E0F"/>
    <w:rsid w:val="003C0AD8"/>
    <w:rsid w:val="003C16A0"/>
    <w:rsid w:val="003C181F"/>
    <w:rsid w:val="003C1ECA"/>
    <w:rsid w:val="003C2836"/>
    <w:rsid w:val="003C2F8F"/>
    <w:rsid w:val="003C38B6"/>
    <w:rsid w:val="003C4500"/>
    <w:rsid w:val="003C48CB"/>
    <w:rsid w:val="003C48ED"/>
    <w:rsid w:val="003C4CE9"/>
    <w:rsid w:val="003C4D4B"/>
    <w:rsid w:val="003C7274"/>
    <w:rsid w:val="003C770F"/>
    <w:rsid w:val="003C7742"/>
    <w:rsid w:val="003C7A46"/>
    <w:rsid w:val="003C7EC5"/>
    <w:rsid w:val="003D00D2"/>
    <w:rsid w:val="003D053A"/>
    <w:rsid w:val="003D08E9"/>
    <w:rsid w:val="003D101E"/>
    <w:rsid w:val="003D1180"/>
    <w:rsid w:val="003D1CA8"/>
    <w:rsid w:val="003D347F"/>
    <w:rsid w:val="003D3651"/>
    <w:rsid w:val="003D3736"/>
    <w:rsid w:val="003D4228"/>
    <w:rsid w:val="003D4FB3"/>
    <w:rsid w:val="003D59AF"/>
    <w:rsid w:val="003D64D6"/>
    <w:rsid w:val="003D7E34"/>
    <w:rsid w:val="003E0335"/>
    <w:rsid w:val="003E112A"/>
    <w:rsid w:val="003E147F"/>
    <w:rsid w:val="003E2D76"/>
    <w:rsid w:val="003E2EAE"/>
    <w:rsid w:val="003E38BC"/>
    <w:rsid w:val="003E4504"/>
    <w:rsid w:val="003E56DD"/>
    <w:rsid w:val="003E5815"/>
    <w:rsid w:val="003E67BA"/>
    <w:rsid w:val="003E68AA"/>
    <w:rsid w:val="003E6DF1"/>
    <w:rsid w:val="003E6F08"/>
    <w:rsid w:val="003E71D8"/>
    <w:rsid w:val="003E7578"/>
    <w:rsid w:val="003E799F"/>
    <w:rsid w:val="003F04DD"/>
    <w:rsid w:val="003F1921"/>
    <w:rsid w:val="003F1B4D"/>
    <w:rsid w:val="003F22F8"/>
    <w:rsid w:val="003F29D0"/>
    <w:rsid w:val="003F2E66"/>
    <w:rsid w:val="003F3002"/>
    <w:rsid w:val="003F3359"/>
    <w:rsid w:val="003F3651"/>
    <w:rsid w:val="003F38B5"/>
    <w:rsid w:val="003F397B"/>
    <w:rsid w:val="003F39B5"/>
    <w:rsid w:val="003F3DC7"/>
    <w:rsid w:val="003F4217"/>
    <w:rsid w:val="003F48A5"/>
    <w:rsid w:val="003F52A3"/>
    <w:rsid w:val="003F5622"/>
    <w:rsid w:val="0040004D"/>
    <w:rsid w:val="00400C25"/>
    <w:rsid w:val="00401080"/>
    <w:rsid w:val="00401FEA"/>
    <w:rsid w:val="0040281A"/>
    <w:rsid w:val="004031CD"/>
    <w:rsid w:val="00404AB9"/>
    <w:rsid w:val="00405182"/>
    <w:rsid w:val="004053A4"/>
    <w:rsid w:val="00405976"/>
    <w:rsid w:val="00405AD0"/>
    <w:rsid w:val="00405F3C"/>
    <w:rsid w:val="004068D3"/>
    <w:rsid w:val="00406E26"/>
    <w:rsid w:val="00407EED"/>
    <w:rsid w:val="00410D81"/>
    <w:rsid w:val="00410EA0"/>
    <w:rsid w:val="0041117E"/>
    <w:rsid w:val="0041120E"/>
    <w:rsid w:val="00411720"/>
    <w:rsid w:val="00411ED0"/>
    <w:rsid w:val="00412081"/>
    <w:rsid w:val="004120AF"/>
    <w:rsid w:val="004120DF"/>
    <w:rsid w:val="004123A5"/>
    <w:rsid w:val="00412746"/>
    <w:rsid w:val="00412AEE"/>
    <w:rsid w:val="00412AFF"/>
    <w:rsid w:val="00414019"/>
    <w:rsid w:val="0041431A"/>
    <w:rsid w:val="004144E3"/>
    <w:rsid w:val="00414B8E"/>
    <w:rsid w:val="00414E9F"/>
    <w:rsid w:val="0041501B"/>
    <w:rsid w:val="0041551A"/>
    <w:rsid w:val="004155D1"/>
    <w:rsid w:val="00415AB2"/>
    <w:rsid w:val="004168E6"/>
    <w:rsid w:val="004170CC"/>
    <w:rsid w:val="004171A6"/>
    <w:rsid w:val="00417E42"/>
    <w:rsid w:val="00420B15"/>
    <w:rsid w:val="00421515"/>
    <w:rsid w:val="00422194"/>
    <w:rsid w:val="00422624"/>
    <w:rsid w:val="00422A22"/>
    <w:rsid w:val="0042369F"/>
    <w:rsid w:val="00423873"/>
    <w:rsid w:val="00423A87"/>
    <w:rsid w:val="004243C4"/>
    <w:rsid w:val="00424715"/>
    <w:rsid w:val="004255D8"/>
    <w:rsid w:val="004258AA"/>
    <w:rsid w:val="00425C2F"/>
    <w:rsid w:val="00425E59"/>
    <w:rsid w:val="00425E61"/>
    <w:rsid w:val="0042693D"/>
    <w:rsid w:val="00426ACB"/>
    <w:rsid w:val="00426CF8"/>
    <w:rsid w:val="0042739B"/>
    <w:rsid w:val="004279AC"/>
    <w:rsid w:val="00430061"/>
    <w:rsid w:val="00430166"/>
    <w:rsid w:val="004306B1"/>
    <w:rsid w:val="00430D65"/>
    <w:rsid w:val="00430EB6"/>
    <w:rsid w:val="00431085"/>
    <w:rsid w:val="0043112C"/>
    <w:rsid w:val="00431370"/>
    <w:rsid w:val="00431B17"/>
    <w:rsid w:val="00432294"/>
    <w:rsid w:val="00432398"/>
    <w:rsid w:val="00432529"/>
    <w:rsid w:val="0043270A"/>
    <w:rsid w:val="00433358"/>
    <w:rsid w:val="004334A3"/>
    <w:rsid w:val="004345EC"/>
    <w:rsid w:val="00434844"/>
    <w:rsid w:val="00434A75"/>
    <w:rsid w:val="00434FB4"/>
    <w:rsid w:val="00435A11"/>
    <w:rsid w:val="00436CBC"/>
    <w:rsid w:val="004370CB"/>
    <w:rsid w:val="0043779A"/>
    <w:rsid w:val="00437FEE"/>
    <w:rsid w:val="00440CA7"/>
    <w:rsid w:val="00440F4E"/>
    <w:rsid w:val="00441386"/>
    <w:rsid w:val="00441940"/>
    <w:rsid w:val="00441C6A"/>
    <w:rsid w:val="00441D76"/>
    <w:rsid w:val="004421AA"/>
    <w:rsid w:val="0044252D"/>
    <w:rsid w:val="00442877"/>
    <w:rsid w:val="00442F84"/>
    <w:rsid w:val="0044334D"/>
    <w:rsid w:val="00443377"/>
    <w:rsid w:val="004433FB"/>
    <w:rsid w:val="0044398D"/>
    <w:rsid w:val="00444A76"/>
    <w:rsid w:val="00444D0E"/>
    <w:rsid w:val="00445476"/>
    <w:rsid w:val="00445D5E"/>
    <w:rsid w:val="0044667F"/>
    <w:rsid w:val="004469E8"/>
    <w:rsid w:val="00447244"/>
    <w:rsid w:val="00447893"/>
    <w:rsid w:val="00450097"/>
    <w:rsid w:val="00450D2A"/>
    <w:rsid w:val="00450F69"/>
    <w:rsid w:val="00451254"/>
    <w:rsid w:val="004515FA"/>
    <w:rsid w:val="0045240F"/>
    <w:rsid w:val="004525EA"/>
    <w:rsid w:val="004536C4"/>
    <w:rsid w:val="00453E2E"/>
    <w:rsid w:val="004540D2"/>
    <w:rsid w:val="004542B1"/>
    <w:rsid w:val="00456640"/>
    <w:rsid w:val="004574AE"/>
    <w:rsid w:val="004604B8"/>
    <w:rsid w:val="00460553"/>
    <w:rsid w:val="0046098E"/>
    <w:rsid w:val="00460B9A"/>
    <w:rsid w:val="00460E0E"/>
    <w:rsid w:val="00460E4F"/>
    <w:rsid w:val="00461740"/>
    <w:rsid w:val="00461745"/>
    <w:rsid w:val="0046189D"/>
    <w:rsid w:val="00461D8A"/>
    <w:rsid w:val="00461E64"/>
    <w:rsid w:val="00462454"/>
    <w:rsid w:val="00462530"/>
    <w:rsid w:val="004629D7"/>
    <w:rsid w:val="00462F07"/>
    <w:rsid w:val="00462F9A"/>
    <w:rsid w:val="00463769"/>
    <w:rsid w:val="00463F48"/>
    <w:rsid w:val="00464382"/>
    <w:rsid w:val="00464FB4"/>
    <w:rsid w:val="0046503E"/>
    <w:rsid w:val="0046599B"/>
    <w:rsid w:val="00465F5D"/>
    <w:rsid w:val="0046686A"/>
    <w:rsid w:val="00470101"/>
    <w:rsid w:val="00471451"/>
    <w:rsid w:val="00471B88"/>
    <w:rsid w:val="00472245"/>
    <w:rsid w:val="00472539"/>
    <w:rsid w:val="00472E5C"/>
    <w:rsid w:val="00473145"/>
    <w:rsid w:val="0047320E"/>
    <w:rsid w:val="00474079"/>
    <w:rsid w:val="004745B3"/>
    <w:rsid w:val="0047476A"/>
    <w:rsid w:val="004747FE"/>
    <w:rsid w:val="00474ADB"/>
    <w:rsid w:val="004753B4"/>
    <w:rsid w:val="00475414"/>
    <w:rsid w:val="004760BE"/>
    <w:rsid w:val="004762D4"/>
    <w:rsid w:val="0047642F"/>
    <w:rsid w:val="00476862"/>
    <w:rsid w:val="00477A09"/>
    <w:rsid w:val="00477E95"/>
    <w:rsid w:val="004806A1"/>
    <w:rsid w:val="00480940"/>
    <w:rsid w:val="00480A91"/>
    <w:rsid w:val="00480F47"/>
    <w:rsid w:val="00482524"/>
    <w:rsid w:val="00482808"/>
    <w:rsid w:val="00482900"/>
    <w:rsid w:val="00482AE9"/>
    <w:rsid w:val="00483162"/>
    <w:rsid w:val="00483593"/>
    <w:rsid w:val="00483C58"/>
    <w:rsid w:val="00483D24"/>
    <w:rsid w:val="00483D3D"/>
    <w:rsid w:val="004845A2"/>
    <w:rsid w:val="004846A3"/>
    <w:rsid w:val="00484763"/>
    <w:rsid w:val="00484938"/>
    <w:rsid w:val="00484F21"/>
    <w:rsid w:val="004854D6"/>
    <w:rsid w:val="004855E6"/>
    <w:rsid w:val="00487DAA"/>
    <w:rsid w:val="004905A1"/>
    <w:rsid w:val="00492D06"/>
    <w:rsid w:val="004934C0"/>
    <w:rsid w:val="0049409E"/>
    <w:rsid w:val="0049440A"/>
    <w:rsid w:val="00494656"/>
    <w:rsid w:val="00494DFF"/>
    <w:rsid w:val="00495D32"/>
    <w:rsid w:val="00496130"/>
    <w:rsid w:val="00496155"/>
    <w:rsid w:val="00496D4A"/>
    <w:rsid w:val="00497761"/>
    <w:rsid w:val="0049784A"/>
    <w:rsid w:val="004A0339"/>
    <w:rsid w:val="004A0792"/>
    <w:rsid w:val="004A0ED9"/>
    <w:rsid w:val="004A19C1"/>
    <w:rsid w:val="004A1D70"/>
    <w:rsid w:val="004A1E1A"/>
    <w:rsid w:val="004A1F85"/>
    <w:rsid w:val="004A2537"/>
    <w:rsid w:val="004A421D"/>
    <w:rsid w:val="004A46FB"/>
    <w:rsid w:val="004A58CF"/>
    <w:rsid w:val="004A5AC4"/>
    <w:rsid w:val="004A657A"/>
    <w:rsid w:val="004A6E29"/>
    <w:rsid w:val="004A6E4A"/>
    <w:rsid w:val="004A76E7"/>
    <w:rsid w:val="004A7B54"/>
    <w:rsid w:val="004A7B7E"/>
    <w:rsid w:val="004A7C03"/>
    <w:rsid w:val="004B0DA9"/>
    <w:rsid w:val="004B14C9"/>
    <w:rsid w:val="004B1947"/>
    <w:rsid w:val="004B2453"/>
    <w:rsid w:val="004B2C01"/>
    <w:rsid w:val="004B43DC"/>
    <w:rsid w:val="004B47A7"/>
    <w:rsid w:val="004B4B1D"/>
    <w:rsid w:val="004B5480"/>
    <w:rsid w:val="004B5C71"/>
    <w:rsid w:val="004B614B"/>
    <w:rsid w:val="004B61FE"/>
    <w:rsid w:val="004B63CC"/>
    <w:rsid w:val="004B6AF1"/>
    <w:rsid w:val="004B70E2"/>
    <w:rsid w:val="004B7707"/>
    <w:rsid w:val="004B7C5B"/>
    <w:rsid w:val="004B7CFE"/>
    <w:rsid w:val="004C1097"/>
    <w:rsid w:val="004C18F0"/>
    <w:rsid w:val="004C31F5"/>
    <w:rsid w:val="004C3841"/>
    <w:rsid w:val="004C3B36"/>
    <w:rsid w:val="004C3C4A"/>
    <w:rsid w:val="004C3CAF"/>
    <w:rsid w:val="004C3CCB"/>
    <w:rsid w:val="004C41D9"/>
    <w:rsid w:val="004C4371"/>
    <w:rsid w:val="004C4850"/>
    <w:rsid w:val="004C65DA"/>
    <w:rsid w:val="004C695B"/>
    <w:rsid w:val="004D065B"/>
    <w:rsid w:val="004D13AB"/>
    <w:rsid w:val="004D143D"/>
    <w:rsid w:val="004D1A5C"/>
    <w:rsid w:val="004D1F42"/>
    <w:rsid w:val="004D224B"/>
    <w:rsid w:val="004D2250"/>
    <w:rsid w:val="004D2337"/>
    <w:rsid w:val="004D258E"/>
    <w:rsid w:val="004D2BB7"/>
    <w:rsid w:val="004D2D42"/>
    <w:rsid w:val="004D3405"/>
    <w:rsid w:val="004D3A5E"/>
    <w:rsid w:val="004D3AF1"/>
    <w:rsid w:val="004D3B66"/>
    <w:rsid w:val="004D3FD6"/>
    <w:rsid w:val="004D401E"/>
    <w:rsid w:val="004D48A1"/>
    <w:rsid w:val="004D54F0"/>
    <w:rsid w:val="004D6C35"/>
    <w:rsid w:val="004D7434"/>
    <w:rsid w:val="004E041A"/>
    <w:rsid w:val="004E05BC"/>
    <w:rsid w:val="004E06E8"/>
    <w:rsid w:val="004E0BCF"/>
    <w:rsid w:val="004E1113"/>
    <w:rsid w:val="004E15CD"/>
    <w:rsid w:val="004E1D39"/>
    <w:rsid w:val="004E4C2C"/>
    <w:rsid w:val="004E5218"/>
    <w:rsid w:val="004E5A8A"/>
    <w:rsid w:val="004E5CD6"/>
    <w:rsid w:val="004E6768"/>
    <w:rsid w:val="004E72CF"/>
    <w:rsid w:val="004E75A4"/>
    <w:rsid w:val="004F008F"/>
    <w:rsid w:val="004F05AC"/>
    <w:rsid w:val="004F10F0"/>
    <w:rsid w:val="004F1CA7"/>
    <w:rsid w:val="004F214D"/>
    <w:rsid w:val="004F460C"/>
    <w:rsid w:val="004F49C9"/>
    <w:rsid w:val="004F4B38"/>
    <w:rsid w:val="004F4C93"/>
    <w:rsid w:val="004F66A9"/>
    <w:rsid w:val="004F679F"/>
    <w:rsid w:val="004F692C"/>
    <w:rsid w:val="004F6FAC"/>
    <w:rsid w:val="004F77B8"/>
    <w:rsid w:val="004F786B"/>
    <w:rsid w:val="004F7EB1"/>
    <w:rsid w:val="005002E7"/>
    <w:rsid w:val="00500AD6"/>
    <w:rsid w:val="00500DBD"/>
    <w:rsid w:val="00500F3B"/>
    <w:rsid w:val="00501089"/>
    <w:rsid w:val="00501AE4"/>
    <w:rsid w:val="00501B88"/>
    <w:rsid w:val="00502DDD"/>
    <w:rsid w:val="00502FAF"/>
    <w:rsid w:val="00503801"/>
    <w:rsid w:val="0050393E"/>
    <w:rsid w:val="00503C6E"/>
    <w:rsid w:val="00503D43"/>
    <w:rsid w:val="0050415F"/>
    <w:rsid w:val="0050419F"/>
    <w:rsid w:val="005042DD"/>
    <w:rsid w:val="0050438C"/>
    <w:rsid w:val="005043AA"/>
    <w:rsid w:val="005043E3"/>
    <w:rsid w:val="005048D0"/>
    <w:rsid w:val="00505002"/>
    <w:rsid w:val="005052D4"/>
    <w:rsid w:val="00505651"/>
    <w:rsid w:val="00505A20"/>
    <w:rsid w:val="00506C03"/>
    <w:rsid w:val="00506DEA"/>
    <w:rsid w:val="005072C4"/>
    <w:rsid w:val="00507512"/>
    <w:rsid w:val="0050795B"/>
    <w:rsid w:val="005079AD"/>
    <w:rsid w:val="005079B7"/>
    <w:rsid w:val="00507A2D"/>
    <w:rsid w:val="00511C3C"/>
    <w:rsid w:val="00512248"/>
    <w:rsid w:val="0051254D"/>
    <w:rsid w:val="005129D3"/>
    <w:rsid w:val="00512AB7"/>
    <w:rsid w:val="00512BCF"/>
    <w:rsid w:val="00512C86"/>
    <w:rsid w:val="00512CC4"/>
    <w:rsid w:val="005138A1"/>
    <w:rsid w:val="00513BD3"/>
    <w:rsid w:val="00513FA0"/>
    <w:rsid w:val="00514338"/>
    <w:rsid w:val="00514726"/>
    <w:rsid w:val="00514CE7"/>
    <w:rsid w:val="00514E67"/>
    <w:rsid w:val="00515D09"/>
    <w:rsid w:val="00516A63"/>
    <w:rsid w:val="00517428"/>
    <w:rsid w:val="0051743A"/>
    <w:rsid w:val="005175DF"/>
    <w:rsid w:val="00517A35"/>
    <w:rsid w:val="005204C9"/>
    <w:rsid w:val="00520D93"/>
    <w:rsid w:val="0052253B"/>
    <w:rsid w:val="00522568"/>
    <w:rsid w:val="005225ED"/>
    <w:rsid w:val="00522CAE"/>
    <w:rsid w:val="0052301A"/>
    <w:rsid w:val="005234D1"/>
    <w:rsid w:val="005234F6"/>
    <w:rsid w:val="00523F38"/>
    <w:rsid w:val="00524B62"/>
    <w:rsid w:val="00524C74"/>
    <w:rsid w:val="00524EAD"/>
    <w:rsid w:val="005252B5"/>
    <w:rsid w:val="00525D7D"/>
    <w:rsid w:val="00525EC3"/>
    <w:rsid w:val="00526006"/>
    <w:rsid w:val="005267FE"/>
    <w:rsid w:val="00526932"/>
    <w:rsid w:val="00526F0C"/>
    <w:rsid w:val="00530997"/>
    <w:rsid w:val="00530ACB"/>
    <w:rsid w:val="00530FE2"/>
    <w:rsid w:val="00531640"/>
    <w:rsid w:val="00531A6D"/>
    <w:rsid w:val="00532336"/>
    <w:rsid w:val="00533337"/>
    <w:rsid w:val="00533E37"/>
    <w:rsid w:val="00534542"/>
    <w:rsid w:val="005346E4"/>
    <w:rsid w:val="005349A8"/>
    <w:rsid w:val="00534F66"/>
    <w:rsid w:val="00535C6F"/>
    <w:rsid w:val="005363B1"/>
    <w:rsid w:val="00540394"/>
    <w:rsid w:val="005410D8"/>
    <w:rsid w:val="00541128"/>
    <w:rsid w:val="0054263B"/>
    <w:rsid w:val="00542984"/>
    <w:rsid w:val="00542988"/>
    <w:rsid w:val="00542EB6"/>
    <w:rsid w:val="0054304C"/>
    <w:rsid w:val="005431EA"/>
    <w:rsid w:val="005436D6"/>
    <w:rsid w:val="00543F6A"/>
    <w:rsid w:val="00543F8C"/>
    <w:rsid w:val="00544290"/>
    <w:rsid w:val="00544A3F"/>
    <w:rsid w:val="00544E8B"/>
    <w:rsid w:val="00546609"/>
    <w:rsid w:val="00546750"/>
    <w:rsid w:val="005474CD"/>
    <w:rsid w:val="00547CCD"/>
    <w:rsid w:val="005510A3"/>
    <w:rsid w:val="00551307"/>
    <w:rsid w:val="00551492"/>
    <w:rsid w:val="00551D97"/>
    <w:rsid w:val="00551F80"/>
    <w:rsid w:val="005534FF"/>
    <w:rsid w:val="00553ACE"/>
    <w:rsid w:val="00553FC4"/>
    <w:rsid w:val="00554623"/>
    <w:rsid w:val="00554AF4"/>
    <w:rsid w:val="00554E64"/>
    <w:rsid w:val="005557D7"/>
    <w:rsid w:val="00556B77"/>
    <w:rsid w:val="00556DF5"/>
    <w:rsid w:val="005574B9"/>
    <w:rsid w:val="00560383"/>
    <w:rsid w:val="005604AB"/>
    <w:rsid w:val="00560BAB"/>
    <w:rsid w:val="00560FD0"/>
    <w:rsid w:val="0056266D"/>
    <w:rsid w:val="00562BAF"/>
    <w:rsid w:val="0056304C"/>
    <w:rsid w:val="00563270"/>
    <w:rsid w:val="00563DF4"/>
    <w:rsid w:val="00565E04"/>
    <w:rsid w:val="00566206"/>
    <w:rsid w:val="0056655F"/>
    <w:rsid w:val="00566790"/>
    <w:rsid w:val="00566AD7"/>
    <w:rsid w:val="0056727A"/>
    <w:rsid w:val="0056729B"/>
    <w:rsid w:val="005703C1"/>
    <w:rsid w:val="0057055A"/>
    <w:rsid w:val="00570C24"/>
    <w:rsid w:val="00570D25"/>
    <w:rsid w:val="0057119B"/>
    <w:rsid w:val="00571C27"/>
    <w:rsid w:val="00571C92"/>
    <w:rsid w:val="00571DF5"/>
    <w:rsid w:val="00572788"/>
    <w:rsid w:val="00572C72"/>
    <w:rsid w:val="005734DD"/>
    <w:rsid w:val="00573AF0"/>
    <w:rsid w:val="00573D03"/>
    <w:rsid w:val="00573DA0"/>
    <w:rsid w:val="00574085"/>
    <w:rsid w:val="00574175"/>
    <w:rsid w:val="005744D4"/>
    <w:rsid w:val="005745D3"/>
    <w:rsid w:val="00574D05"/>
    <w:rsid w:val="0057723B"/>
    <w:rsid w:val="00577770"/>
    <w:rsid w:val="00577A0E"/>
    <w:rsid w:val="00577C43"/>
    <w:rsid w:val="00580860"/>
    <w:rsid w:val="00580D08"/>
    <w:rsid w:val="0058143D"/>
    <w:rsid w:val="00581E6C"/>
    <w:rsid w:val="00583224"/>
    <w:rsid w:val="00583A0B"/>
    <w:rsid w:val="00583C42"/>
    <w:rsid w:val="005840D2"/>
    <w:rsid w:val="005846D2"/>
    <w:rsid w:val="00584898"/>
    <w:rsid w:val="00584D96"/>
    <w:rsid w:val="00585031"/>
    <w:rsid w:val="0058517E"/>
    <w:rsid w:val="005863D5"/>
    <w:rsid w:val="00586FBC"/>
    <w:rsid w:val="00587507"/>
    <w:rsid w:val="00590D0E"/>
    <w:rsid w:val="00590D5F"/>
    <w:rsid w:val="00590EC2"/>
    <w:rsid w:val="005913BE"/>
    <w:rsid w:val="00591540"/>
    <w:rsid w:val="00591926"/>
    <w:rsid w:val="00594A2F"/>
    <w:rsid w:val="00594D3E"/>
    <w:rsid w:val="005950E1"/>
    <w:rsid w:val="00595491"/>
    <w:rsid w:val="00595D14"/>
    <w:rsid w:val="005960D5"/>
    <w:rsid w:val="00596A3C"/>
    <w:rsid w:val="00596C58"/>
    <w:rsid w:val="00596F03"/>
    <w:rsid w:val="005970C1"/>
    <w:rsid w:val="005A0145"/>
    <w:rsid w:val="005A05A5"/>
    <w:rsid w:val="005A0D38"/>
    <w:rsid w:val="005A10A7"/>
    <w:rsid w:val="005A1349"/>
    <w:rsid w:val="005A2C87"/>
    <w:rsid w:val="005A2D4F"/>
    <w:rsid w:val="005A3794"/>
    <w:rsid w:val="005A37D2"/>
    <w:rsid w:val="005A4832"/>
    <w:rsid w:val="005A48B2"/>
    <w:rsid w:val="005A5A22"/>
    <w:rsid w:val="005A6637"/>
    <w:rsid w:val="005A797C"/>
    <w:rsid w:val="005A7FD0"/>
    <w:rsid w:val="005B0329"/>
    <w:rsid w:val="005B05EE"/>
    <w:rsid w:val="005B07A1"/>
    <w:rsid w:val="005B1632"/>
    <w:rsid w:val="005B1751"/>
    <w:rsid w:val="005B2361"/>
    <w:rsid w:val="005B2F39"/>
    <w:rsid w:val="005B369B"/>
    <w:rsid w:val="005B4810"/>
    <w:rsid w:val="005B5072"/>
    <w:rsid w:val="005B53D9"/>
    <w:rsid w:val="005B5EE9"/>
    <w:rsid w:val="005B6F85"/>
    <w:rsid w:val="005B75B1"/>
    <w:rsid w:val="005B7673"/>
    <w:rsid w:val="005B7C76"/>
    <w:rsid w:val="005C190E"/>
    <w:rsid w:val="005C315A"/>
    <w:rsid w:val="005C3476"/>
    <w:rsid w:val="005C3780"/>
    <w:rsid w:val="005C542F"/>
    <w:rsid w:val="005C545C"/>
    <w:rsid w:val="005C5B85"/>
    <w:rsid w:val="005C5D8D"/>
    <w:rsid w:val="005C6676"/>
    <w:rsid w:val="005C6C6C"/>
    <w:rsid w:val="005D03CA"/>
    <w:rsid w:val="005D08EF"/>
    <w:rsid w:val="005D1382"/>
    <w:rsid w:val="005D15E7"/>
    <w:rsid w:val="005D1B5D"/>
    <w:rsid w:val="005D2196"/>
    <w:rsid w:val="005D2764"/>
    <w:rsid w:val="005D2977"/>
    <w:rsid w:val="005D2DD8"/>
    <w:rsid w:val="005D32D1"/>
    <w:rsid w:val="005D4919"/>
    <w:rsid w:val="005D5432"/>
    <w:rsid w:val="005D5574"/>
    <w:rsid w:val="005D6C59"/>
    <w:rsid w:val="005D7847"/>
    <w:rsid w:val="005D7C35"/>
    <w:rsid w:val="005D7DE3"/>
    <w:rsid w:val="005D7FE8"/>
    <w:rsid w:val="005E0537"/>
    <w:rsid w:val="005E0977"/>
    <w:rsid w:val="005E1BD9"/>
    <w:rsid w:val="005E2161"/>
    <w:rsid w:val="005E2342"/>
    <w:rsid w:val="005E2597"/>
    <w:rsid w:val="005E2865"/>
    <w:rsid w:val="005E39A0"/>
    <w:rsid w:val="005E3DB3"/>
    <w:rsid w:val="005E4101"/>
    <w:rsid w:val="005E60FF"/>
    <w:rsid w:val="005E623D"/>
    <w:rsid w:val="005E653C"/>
    <w:rsid w:val="005E68A5"/>
    <w:rsid w:val="005E6AD2"/>
    <w:rsid w:val="005E73D0"/>
    <w:rsid w:val="005E7AD3"/>
    <w:rsid w:val="005E7BEF"/>
    <w:rsid w:val="005F0E0A"/>
    <w:rsid w:val="005F11D4"/>
    <w:rsid w:val="005F1629"/>
    <w:rsid w:val="005F1F3D"/>
    <w:rsid w:val="005F2063"/>
    <w:rsid w:val="005F21C8"/>
    <w:rsid w:val="005F25FD"/>
    <w:rsid w:val="005F2AD1"/>
    <w:rsid w:val="005F2EAA"/>
    <w:rsid w:val="005F391D"/>
    <w:rsid w:val="005F3A8E"/>
    <w:rsid w:val="005F48DC"/>
    <w:rsid w:val="005F5543"/>
    <w:rsid w:val="005F5722"/>
    <w:rsid w:val="005F5D94"/>
    <w:rsid w:val="005F652B"/>
    <w:rsid w:val="005F6863"/>
    <w:rsid w:val="005F70E4"/>
    <w:rsid w:val="005F7329"/>
    <w:rsid w:val="005F7830"/>
    <w:rsid w:val="006010BA"/>
    <w:rsid w:val="00601411"/>
    <w:rsid w:val="00602483"/>
    <w:rsid w:val="006027CF"/>
    <w:rsid w:val="0060285D"/>
    <w:rsid w:val="006029FC"/>
    <w:rsid w:val="00602CA5"/>
    <w:rsid w:val="00603713"/>
    <w:rsid w:val="00605568"/>
    <w:rsid w:val="006059A1"/>
    <w:rsid w:val="006059D3"/>
    <w:rsid w:val="00606E0B"/>
    <w:rsid w:val="00607037"/>
    <w:rsid w:val="00607883"/>
    <w:rsid w:val="00607D02"/>
    <w:rsid w:val="00610373"/>
    <w:rsid w:val="0061049F"/>
    <w:rsid w:val="00610E7E"/>
    <w:rsid w:val="00611415"/>
    <w:rsid w:val="0061179A"/>
    <w:rsid w:val="0061295C"/>
    <w:rsid w:val="00613E2D"/>
    <w:rsid w:val="0061519C"/>
    <w:rsid w:val="0061561E"/>
    <w:rsid w:val="0061584E"/>
    <w:rsid w:val="00615984"/>
    <w:rsid w:val="00615D14"/>
    <w:rsid w:val="00616A37"/>
    <w:rsid w:val="0061724F"/>
    <w:rsid w:val="0061749D"/>
    <w:rsid w:val="006178FC"/>
    <w:rsid w:val="00617D38"/>
    <w:rsid w:val="00620932"/>
    <w:rsid w:val="006210A7"/>
    <w:rsid w:val="00621130"/>
    <w:rsid w:val="00621DC9"/>
    <w:rsid w:val="006228C6"/>
    <w:rsid w:val="0062307D"/>
    <w:rsid w:val="0062390C"/>
    <w:rsid w:val="00623BBD"/>
    <w:rsid w:val="0062404A"/>
    <w:rsid w:val="00624304"/>
    <w:rsid w:val="00624331"/>
    <w:rsid w:val="006257CF"/>
    <w:rsid w:val="00625F37"/>
    <w:rsid w:val="00626A8C"/>
    <w:rsid w:val="00626D8C"/>
    <w:rsid w:val="00626FD1"/>
    <w:rsid w:val="006275E3"/>
    <w:rsid w:val="00627CB4"/>
    <w:rsid w:val="00627F49"/>
    <w:rsid w:val="00630081"/>
    <w:rsid w:val="00631028"/>
    <w:rsid w:val="00631BCF"/>
    <w:rsid w:val="00632ADF"/>
    <w:rsid w:val="00633138"/>
    <w:rsid w:val="006337B4"/>
    <w:rsid w:val="00633E16"/>
    <w:rsid w:val="0063441E"/>
    <w:rsid w:val="00634C81"/>
    <w:rsid w:val="00634F9C"/>
    <w:rsid w:val="00635109"/>
    <w:rsid w:val="00636267"/>
    <w:rsid w:val="006365D4"/>
    <w:rsid w:val="00637BE6"/>
    <w:rsid w:val="00637FE8"/>
    <w:rsid w:val="00640239"/>
    <w:rsid w:val="006408F6"/>
    <w:rsid w:val="00640BE0"/>
    <w:rsid w:val="00640EA8"/>
    <w:rsid w:val="0064164F"/>
    <w:rsid w:val="006416FF"/>
    <w:rsid w:val="00641B9A"/>
    <w:rsid w:val="00641CE2"/>
    <w:rsid w:val="00641F55"/>
    <w:rsid w:val="00641FAA"/>
    <w:rsid w:val="006440FA"/>
    <w:rsid w:val="006444EB"/>
    <w:rsid w:val="006447A7"/>
    <w:rsid w:val="00644980"/>
    <w:rsid w:val="00645828"/>
    <w:rsid w:val="00645F1D"/>
    <w:rsid w:val="0064644B"/>
    <w:rsid w:val="00646571"/>
    <w:rsid w:val="00646897"/>
    <w:rsid w:val="00646C51"/>
    <w:rsid w:val="00646D8E"/>
    <w:rsid w:val="0064782A"/>
    <w:rsid w:val="00647C51"/>
    <w:rsid w:val="00647D80"/>
    <w:rsid w:val="0065003A"/>
    <w:rsid w:val="006509E1"/>
    <w:rsid w:val="00650F17"/>
    <w:rsid w:val="00651067"/>
    <w:rsid w:val="00651916"/>
    <w:rsid w:val="00651B82"/>
    <w:rsid w:val="006521E7"/>
    <w:rsid w:val="006522A9"/>
    <w:rsid w:val="006525E8"/>
    <w:rsid w:val="00652677"/>
    <w:rsid w:val="00652759"/>
    <w:rsid w:val="0065303E"/>
    <w:rsid w:val="00653839"/>
    <w:rsid w:val="006539E1"/>
    <w:rsid w:val="00653EAF"/>
    <w:rsid w:val="00654332"/>
    <w:rsid w:val="00654415"/>
    <w:rsid w:val="00654440"/>
    <w:rsid w:val="00654C03"/>
    <w:rsid w:val="006551A7"/>
    <w:rsid w:val="00655CCA"/>
    <w:rsid w:val="00655E39"/>
    <w:rsid w:val="0065615A"/>
    <w:rsid w:val="0065648C"/>
    <w:rsid w:val="00656560"/>
    <w:rsid w:val="0065672D"/>
    <w:rsid w:val="00656BE1"/>
    <w:rsid w:val="006603DE"/>
    <w:rsid w:val="00662063"/>
    <w:rsid w:val="00662193"/>
    <w:rsid w:val="00662996"/>
    <w:rsid w:val="00662C8C"/>
    <w:rsid w:val="006631D2"/>
    <w:rsid w:val="00663C97"/>
    <w:rsid w:val="00663D76"/>
    <w:rsid w:val="00664009"/>
    <w:rsid w:val="006643C6"/>
    <w:rsid w:val="00664C21"/>
    <w:rsid w:val="00665616"/>
    <w:rsid w:val="00665B6A"/>
    <w:rsid w:val="006661A1"/>
    <w:rsid w:val="006662C3"/>
    <w:rsid w:val="00666764"/>
    <w:rsid w:val="00666EF1"/>
    <w:rsid w:val="006673CD"/>
    <w:rsid w:val="0067058E"/>
    <w:rsid w:val="00670A30"/>
    <w:rsid w:val="00670D01"/>
    <w:rsid w:val="006710AD"/>
    <w:rsid w:val="006713B7"/>
    <w:rsid w:val="006719EA"/>
    <w:rsid w:val="0067268D"/>
    <w:rsid w:val="00672780"/>
    <w:rsid w:val="00672F77"/>
    <w:rsid w:val="0067303F"/>
    <w:rsid w:val="00673D52"/>
    <w:rsid w:val="0067432B"/>
    <w:rsid w:val="00674D23"/>
    <w:rsid w:val="006751CF"/>
    <w:rsid w:val="00676641"/>
    <w:rsid w:val="0067666A"/>
    <w:rsid w:val="00676AD2"/>
    <w:rsid w:val="00676EA7"/>
    <w:rsid w:val="00677B72"/>
    <w:rsid w:val="00677CE9"/>
    <w:rsid w:val="00677FB4"/>
    <w:rsid w:val="00680080"/>
    <w:rsid w:val="0068073A"/>
    <w:rsid w:val="00680DF7"/>
    <w:rsid w:val="0068114F"/>
    <w:rsid w:val="0068263E"/>
    <w:rsid w:val="00682B50"/>
    <w:rsid w:val="00683250"/>
    <w:rsid w:val="0068383A"/>
    <w:rsid w:val="00683A97"/>
    <w:rsid w:val="00683E2E"/>
    <w:rsid w:val="00684BCE"/>
    <w:rsid w:val="00684E67"/>
    <w:rsid w:val="00685142"/>
    <w:rsid w:val="0068565E"/>
    <w:rsid w:val="00686633"/>
    <w:rsid w:val="00686B92"/>
    <w:rsid w:val="00687123"/>
    <w:rsid w:val="0068744F"/>
    <w:rsid w:val="0068777B"/>
    <w:rsid w:val="00687A66"/>
    <w:rsid w:val="006901B7"/>
    <w:rsid w:val="0069090B"/>
    <w:rsid w:val="00690EEC"/>
    <w:rsid w:val="0069176F"/>
    <w:rsid w:val="00691A69"/>
    <w:rsid w:val="00691D86"/>
    <w:rsid w:val="00691F61"/>
    <w:rsid w:val="00692217"/>
    <w:rsid w:val="006934B3"/>
    <w:rsid w:val="00693A74"/>
    <w:rsid w:val="00694908"/>
    <w:rsid w:val="00694941"/>
    <w:rsid w:val="0069496E"/>
    <w:rsid w:val="0069500D"/>
    <w:rsid w:val="00696862"/>
    <w:rsid w:val="00696AAE"/>
    <w:rsid w:val="00696BD9"/>
    <w:rsid w:val="00697202"/>
    <w:rsid w:val="00697709"/>
    <w:rsid w:val="006977BA"/>
    <w:rsid w:val="006A0571"/>
    <w:rsid w:val="006A0CB5"/>
    <w:rsid w:val="006A0E20"/>
    <w:rsid w:val="006A153F"/>
    <w:rsid w:val="006A17A6"/>
    <w:rsid w:val="006A199B"/>
    <w:rsid w:val="006A20AC"/>
    <w:rsid w:val="006A2487"/>
    <w:rsid w:val="006A249C"/>
    <w:rsid w:val="006A2D5E"/>
    <w:rsid w:val="006A34DD"/>
    <w:rsid w:val="006A4166"/>
    <w:rsid w:val="006A4ACB"/>
    <w:rsid w:val="006A4B65"/>
    <w:rsid w:val="006A52D1"/>
    <w:rsid w:val="006A66FA"/>
    <w:rsid w:val="006A6B46"/>
    <w:rsid w:val="006A736E"/>
    <w:rsid w:val="006B0440"/>
    <w:rsid w:val="006B0E9D"/>
    <w:rsid w:val="006B0FB4"/>
    <w:rsid w:val="006B1DDC"/>
    <w:rsid w:val="006B1F10"/>
    <w:rsid w:val="006B1F58"/>
    <w:rsid w:val="006B289F"/>
    <w:rsid w:val="006B3200"/>
    <w:rsid w:val="006B3657"/>
    <w:rsid w:val="006B3B97"/>
    <w:rsid w:val="006B3C96"/>
    <w:rsid w:val="006B3D95"/>
    <w:rsid w:val="006B3E15"/>
    <w:rsid w:val="006B430F"/>
    <w:rsid w:val="006B5E24"/>
    <w:rsid w:val="006B6B22"/>
    <w:rsid w:val="006B786F"/>
    <w:rsid w:val="006B7FC8"/>
    <w:rsid w:val="006C131E"/>
    <w:rsid w:val="006C14D8"/>
    <w:rsid w:val="006C1674"/>
    <w:rsid w:val="006C18A7"/>
    <w:rsid w:val="006C2232"/>
    <w:rsid w:val="006C282F"/>
    <w:rsid w:val="006C2BBE"/>
    <w:rsid w:val="006C365B"/>
    <w:rsid w:val="006C3796"/>
    <w:rsid w:val="006C3C63"/>
    <w:rsid w:val="006C3D67"/>
    <w:rsid w:val="006C3FA5"/>
    <w:rsid w:val="006C433A"/>
    <w:rsid w:val="006C434E"/>
    <w:rsid w:val="006C4F15"/>
    <w:rsid w:val="006C51D4"/>
    <w:rsid w:val="006C5AB6"/>
    <w:rsid w:val="006C5BC6"/>
    <w:rsid w:val="006C5DB2"/>
    <w:rsid w:val="006C5F51"/>
    <w:rsid w:val="006C650E"/>
    <w:rsid w:val="006C6714"/>
    <w:rsid w:val="006C6A34"/>
    <w:rsid w:val="006C769A"/>
    <w:rsid w:val="006C7B8D"/>
    <w:rsid w:val="006D03DB"/>
    <w:rsid w:val="006D0951"/>
    <w:rsid w:val="006D11BF"/>
    <w:rsid w:val="006D14E0"/>
    <w:rsid w:val="006D1813"/>
    <w:rsid w:val="006D2A1B"/>
    <w:rsid w:val="006D2F31"/>
    <w:rsid w:val="006D3D80"/>
    <w:rsid w:val="006D418A"/>
    <w:rsid w:val="006D42C2"/>
    <w:rsid w:val="006D4E4E"/>
    <w:rsid w:val="006D55CF"/>
    <w:rsid w:val="006D5A3B"/>
    <w:rsid w:val="006D5BD1"/>
    <w:rsid w:val="006D6627"/>
    <w:rsid w:val="006D66B8"/>
    <w:rsid w:val="006D6A19"/>
    <w:rsid w:val="006D732F"/>
    <w:rsid w:val="006D7A31"/>
    <w:rsid w:val="006E0B38"/>
    <w:rsid w:val="006E1A6A"/>
    <w:rsid w:val="006E2E77"/>
    <w:rsid w:val="006E317D"/>
    <w:rsid w:val="006E3BE3"/>
    <w:rsid w:val="006E425E"/>
    <w:rsid w:val="006E43D7"/>
    <w:rsid w:val="006E4660"/>
    <w:rsid w:val="006E4F1E"/>
    <w:rsid w:val="006E4FB9"/>
    <w:rsid w:val="006E5B0C"/>
    <w:rsid w:val="006E6B6B"/>
    <w:rsid w:val="006E7834"/>
    <w:rsid w:val="006E7B54"/>
    <w:rsid w:val="006E7D11"/>
    <w:rsid w:val="006E7D6A"/>
    <w:rsid w:val="006E7DBC"/>
    <w:rsid w:val="006E7FB4"/>
    <w:rsid w:val="006F064D"/>
    <w:rsid w:val="006F0D68"/>
    <w:rsid w:val="006F1D80"/>
    <w:rsid w:val="006F252B"/>
    <w:rsid w:val="006F25BB"/>
    <w:rsid w:val="006F2A4D"/>
    <w:rsid w:val="006F2AA6"/>
    <w:rsid w:val="006F4758"/>
    <w:rsid w:val="006F6128"/>
    <w:rsid w:val="006F6184"/>
    <w:rsid w:val="006F711B"/>
    <w:rsid w:val="006F7475"/>
    <w:rsid w:val="006F7483"/>
    <w:rsid w:val="00700BCF"/>
    <w:rsid w:val="0070117A"/>
    <w:rsid w:val="007012F9"/>
    <w:rsid w:val="007017B9"/>
    <w:rsid w:val="00701DCF"/>
    <w:rsid w:val="007023D2"/>
    <w:rsid w:val="007028FF"/>
    <w:rsid w:val="007029D3"/>
    <w:rsid w:val="00702E43"/>
    <w:rsid w:val="00703084"/>
    <w:rsid w:val="007036BB"/>
    <w:rsid w:val="007036F3"/>
    <w:rsid w:val="0070408C"/>
    <w:rsid w:val="007043AB"/>
    <w:rsid w:val="00704AD0"/>
    <w:rsid w:val="007056E1"/>
    <w:rsid w:val="007060BF"/>
    <w:rsid w:val="00707437"/>
    <w:rsid w:val="00707A62"/>
    <w:rsid w:val="007101B0"/>
    <w:rsid w:val="00710310"/>
    <w:rsid w:val="00710446"/>
    <w:rsid w:val="0071063C"/>
    <w:rsid w:val="007107BC"/>
    <w:rsid w:val="00710DF0"/>
    <w:rsid w:val="00710F7D"/>
    <w:rsid w:val="007115B1"/>
    <w:rsid w:val="0071184A"/>
    <w:rsid w:val="00711BD8"/>
    <w:rsid w:val="007123EF"/>
    <w:rsid w:val="007129B7"/>
    <w:rsid w:val="00713209"/>
    <w:rsid w:val="007136DA"/>
    <w:rsid w:val="00713B4D"/>
    <w:rsid w:val="00714B70"/>
    <w:rsid w:val="007150AE"/>
    <w:rsid w:val="00716300"/>
    <w:rsid w:val="007167C4"/>
    <w:rsid w:val="007169DA"/>
    <w:rsid w:val="00716AA4"/>
    <w:rsid w:val="00716CBD"/>
    <w:rsid w:val="007173BE"/>
    <w:rsid w:val="007177F5"/>
    <w:rsid w:val="00717C6C"/>
    <w:rsid w:val="0072059D"/>
    <w:rsid w:val="00720B31"/>
    <w:rsid w:val="00720D7A"/>
    <w:rsid w:val="00720DEE"/>
    <w:rsid w:val="00721319"/>
    <w:rsid w:val="0072192B"/>
    <w:rsid w:val="00721EAE"/>
    <w:rsid w:val="0072279B"/>
    <w:rsid w:val="007228D1"/>
    <w:rsid w:val="00722F4C"/>
    <w:rsid w:val="007235D4"/>
    <w:rsid w:val="00723884"/>
    <w:rsid w:val="00723A58"/>
    <w:rsid w:val="0072426F"/>
    <w:rsid w:val="007242D3"/>
    <w:rsid w:val="00725389"/>
    <w:rsid w:val="00725FA8"/>
    <w:rsid w:val="007262D0"/>
    <w:rsid w:val="007263F4"/>
    <w:rsid w:val="007271C6"/>
    <w:rsid w:val="00730B9B"/>
    <w:rsid w:val="00730D20"/>
    <w:rsid w:val="0073143E"/>
    <w:rsid w:val="007319AA"/>
    <w:rsid w:val="007320B2"/>
    <w:rsid w:val="007324C4"/>
    <w:rsid w:val="00733AA6"/>
    <w:rsid w:val="00733AE5"/>
    <w:rsid w:val="00733B8E"/>
    <w:rsid w:val="00733F22"/>
    <w:rsid w:val="0073411B"/>
    <w:rsid w:val="007353F0"/>
    <w:rsid w:val="00735B77"/>
    <w:rsid w:val="007364AF"/>
    <w:rsid w:val="00737223"/>
    <w:rsid w:val="00737EF7"/>
    <w:rsid w:val="0074026F"/>
    <w:rsid w:val="007404F7"/>
    <w:rsid w:val="00742189"/>
    <w:rsid w:val="0074278E"/>
    <w:rsid w:val="00742B9A"/>
    <w:rsid w:val="00743468"/>
    <w:rsid w:val="00744991"/>
    <w:rsid w:val="00744CA1"/>
    <w:rsid w:val="00745338"/>
    <w:rsid w:val="007458AB"/>
    <w:rsid w:val="00745F74"/>
    <w:rsid w:val="007463B3"/>
    <w:rsid w:val="00746F93"/>
    <w:rsid w:val="00747067"/>
    <w:rsid w:val="00747A5A"/>
    <w:rsid w:val="007509CB"/>
    <w:rsid w:val="00750C23"/>
    <w:rsid w:val="0075189E"/>
    <w:rsid w:val="00751BBD"/>
    <w:rsid w:val="00751FBA"/>
    <w:rsid w:val="00752D39"/>
    <w:rsid w:val="00753089"/>
    <w:rsid w:val="00753A91"/>
    <w:rsid w:val="00753CB6"/>
    <w:rsid w:val="00753E56"/>
    <w:rsid w:val="007541F1"/>
    <w:rsid w:val="00754588"/>
    <w:rsid w:val="00755004"/>
    <w:rsid w:val="00755110"/>
    <w:rsid w:val="00755AC5"/>
    <w:rsid w:val="00755DC9"/>
    <w:rsid w:val="00755ED1"/>
    <w:rsid w:val="00756BBB"/>
    <w:rsid w:val="007605A9"/>
    <w:rsid w:val="00760DDE"/>
    <w:rsid w:val="00760EA9"/>
    <w:rsid w:val="00760EE4"/>
    <w:rsid w:val="007614E9"/>
    <w:rsid w:val="00761891"/>
    <w:rsid w:val="0076241B"/>
    <w:rsid w:val="00762583"/>
    <w:rsid w:val="00762A47"/>
    <w:rsid w:val="00762B75"/>
    <w:rsid w:val="00762D15"/>
    <w:rsid w:val="0076408C"/>
    <w:rsid w:val="0076460D"/>
    <w:rsid w:val="00764B92"/>
    <w:rsid w:val="0076669D"/>
    <w:rsid w:val="007666B5"/>
    <w:rsid w:val="00766B4A"/>
    <w:rsid w:val="007703DE"/>
    <w:rsid w:val="00770971"/>
    <w:rsid w:val="007718B5"/>
    <w:rsid w:val="00771DCD"/>
    <w:rsid w:val="00772B42"/>
    <w:rsid w:val="00773321"/>
    <w:rsid w:val="007733D8"/>
    <w:rsid w:val="0077347F"/>
    <w:rsid w:val="007739CD"/>
    <w:rsid w:val="00773D00"/>
    <w:rsid w:val="00773EFE"/>
    <w:rsid w:val="007746B9"/>
    <w:rsid w:val="00774917"/>
    <w:rsid w:val="00775512"/>
    <w:rsid w:val="007759BB"/>
    <w:rsid w:val="00776359"/>
    <w:rsid w:val="00776991"/>
    <w:rsid w:val="00777731"/>
    <w:rsid w:val="00781EC1"/>
    <w:rsid w:val="00782BE4"/>
    <w:rsid w:val="00782D4E"/>
    <w:rsid w:val="00783901"/>
    <w:rsid w:val="00784D5D"/>
    <w:rsid w:val="007853C5"/>
    <w:rsid w:val="007854BC"/>
    <w:rsid w:val="007857AC"/>
    <w:rsid w:val="00785C64"/>
    <w:rsid w:val="00785F4D"/>
    <w:rsid w:val="00785F76"/>
    <w:rsid w:val="00786146"/>
    <w:rsid w:val="00786AE5"/>
    <w:rsid w:val="00790A48"/>
    <w:rsid w:val="00790C0C"/>
    <w:rsid w:val="00791C57"/>
    <w:rsid w:val="00791E68"/>
    <w:rsid w:val="00792D5F"/>
    <w:rsid w:val="0079307C"/>
    <w:rsid w:val="0079315C"/>
    <w:rsid w:val="00793479"/>
    <w:rsid w:val="0079377F"/>
    <w:rsid w:val="00793EF4"/>
    <w:rsid w:val="00793FD7"/>
    <w:rsid w:val="00794BC2"/>
    <w:rsid w:val="00794D69"/>
    <w:rsid w:val="00795AAA"/>
    <w:rsid w:val="00795B2D"/>
    <w:rsid w:val="00795C71"/>
    <w:rsid w:val="007967FF"/>
    <w:rsid w:val="00797E77"/>
    <w:rsid w:val="00797FE0"/>
    <w:rsid w:val="007A0871"/>
    <w:rsid w:val="007A08C3"/>
    <w:rsid w:val="007A0AEC"/>
    <w:rsid w:val="007A13FF"/>
    <w:rsid w:val="007A1787"/>
    <w:rsid w:val="007A1B77"/>
    <w:rsid w:val="007A1D42"/>
    <w:rsid w:val="007A27FD"/>
    <w:rsid w:val="007A3255"/>
    <w:rsid w:val="007A4905"/>
    <w:rsid w:val="007A4CA0"/>
    <w:rsid w:val="007A56C3"/>
    <w:rsid w:val="007A6415"/>
    <w:rsid w:val="007A749E"/>
    <w:rsid w:val="007A758D"/>
    <w:rsid w:val="007B096B"/>
    <w:rsid w:val="007B1C28"/>
    <w:rsid w:val="007B21EF"/>
    <w:rsid w:val="007B2889"/>
    <w:rsid w:val="007B3B01"/>
    <w:rsid w:val="007B451F"/>
    <w:rsid w:val="007B4B06"/>
    <w:rsid w:val="007B53DB"/>
    <w:rsid w:val="007B5565"/>
    <w:rsid w:val="007B5784"/>
    <w:rsid w:val="007B5C85"/>
    <w:rsid w:val="007B791E"/>
    <w:rsid w:val="007B7AF2"/>
    <w:rsid w:val="007C00C1"/>
    <w:rsid w:val="007C0773"/>
    <w:rsid w:val="007C12D3"/>
    <w:rsid w:val="007C1B03"/>
    <w:rsid w:val="007C1B76"/>
    <w:rsid w:val="007C20DE"/>
    <w:rsid w:val="007C2515"/>
    <w:rsid w:val="007C2F4D"/>
    <w:rsid w:val="007C3141"/>
    <w:rsid w:val="007C32B9"/>
    <w:rsid w:val="007C358A"/>
    <w:rsid w:val="007C3F87"/>
    <w:rsid w:val="007C41AC"/>
    <w:rsid w:val="007C50D2"/>
    <w:rsid w:val="007C61AA"/>
    <w:rsid w:val="007C67C8"/>
    <w:rsid w:val="007C746C"/>
    <w:rsid w:val="007C74E2"/>
    <w:rsid w:val="007C7A55"/>
    <w:rsid w:val="007D0238"/>
    <w:rsid w:val="007D071F"/>
    <w:rsid w:val="007D0FB1"/>
    <w:rsid w:val="007D1FE1"/>
    <w:rsid w:val="007D2A1F"/>
    <w:rsid w:val="007D2B78"/>
    <w:rsid w:val="007D3060"/>
    <w:rsid w:val="007D396E"/>
    <w:rsid w:val="007D4A32"/>
    <w:rsid w:val="007D4E3F"/>
    <w:rsid w:val="007D62DF"/>
    <w:rsid w:val="007D63FC"/>
    <w:rsid w:val="007D6605"/>
    <w:rsid w:val="007D6DE4"/>
    <w:rsid w:val="007D6E88"/>
    <w:rsid w:val="007E0E68"/>
    <w:rsid w:val="007E10A0"/>
    <w:rsid w:val="007E14F9"/>
    <w:rsid w:val="007E17D8"/>
    <w:rsid w:val="007E1D89"/>
    <w:rsid w:val="007E1D94"/>
    <w:rsid w:val="007E254E"/>
    <w:rsid w:val="007E3A8B"/>
    <w:rsid w:val="007E44AB"/>
    <w:rsid w:val="007E48CD"/>
    <w:rsid w:val="007E4B39"/>
    <w:rsid w:val="007E5491"/>
    <w:rsid w:val="007E54A7"/>
    <w:rsid w:val="007E5A96"/>
    <w:rsid w:val="007E6B5B"/>
    <w:rsid w:val="007E6CE2"/>
    <w:rsid w:val="007E6D0A"/>
    <w:rsid w:val="007E70EB"/>
    <w:rsid w:val="007E77B3"/>
    <w:rsid w:val="007E7957"/>
    <w:rsid w:val="007F04C1"/>
    <w:rsid w:val="007F1ABE"/>
    <w:rsid w:val="007F1BD1"/>
    <w:rsid w:val="007F28E5"/>
    <w:rsid w:val="007F2BCF"/>
    <w:rsid w:val="007F2ECE"/>
    <w:rsid w:val="007F4583"/>
    <w:rsid w:val="007F47FB"/>
    <w:rsid w:val="007F5D39"/>
    <w:rsid w:val="007F68B4"/>
    <w:rsid w:val="007F6B38"/>
    <w:rsid w:val="007F6D41"/>
    <w:rsid w:val="007F6D72"/>
    <w:rsid w:val="007F7543"/>
    <w:rsid w:val="008002E0"/>
    <w:rsid w:val="0080032F"/>
    <w:rsid w:val="00800765"/>
    <w:rsid w:val="008008E3"/>
    <w:rsid w:val="00800F9E"/>
    <w:rsid w:val="00801084"/>
    <w:rsid w:val="00801A9B"/>
    <w:rsid w:val="00802236"/>
    <w:rsid w:val="00802BE4"/>
    <w:rsid w:val="008030B2"/>
    <w:rsid w:val="008034DA"/>
    <w:rsid w:val="008037E9"/>
    <w:rsid w:val="00803868"/>
    <w:rsid w:val="0080428F"/>
    <w:rsid w:val="00804C6A"/>
    <w:rsid w:val="00804ED0"/>
    <w:rsid w:val="008059F7"/>
    <w:rsid w:val="00805E0D"/>
    <w:rsid w:val="00806D2F"/>
    <w:rsid w:val="00807188"/>
    <w:rsid w:val="00807336"/>
    <w:rsid w:val="00807690"/>
    <w:rsid w:val="00807799"/>
    <w:rsid w:val="0080781E"/>
    <w:rsid w:val="00807B3E"/>
    <w:rsid w:val="00810834"/>
    <w:rsid w:val="00811023"/>
    <w:rsid w:val="008118B5"/>
    <w:rsid w:val="00811A5F"/>
    <w:rsid w:val="00811D36"/>
    <w:rsid w:val="0081221D"/>
    <w:rsid w:val="008123A9"/>
    <w:rsid w:val="008125B9"/>
    <w:rsid w:val="00812EC9"/>
    <w:rsid w:val="0081374B"/>
    <w:rsid w:val="00813E7F"/>
    <w:rsid w:val="00814D1D"/>
    <w:rsid w:val="00814FD9"/>
    <w:rsid w:val="008158E2"/>
    <w:rsid w:val="008159E3"/>
    <w:rsid w:val="00815F96"/>
    <w:rsid w:val="00816109"/>
    <w:rsid w:val="008161C8"/>
    <w:rsid w:val="008162ED"/>
    <w:rsid w:val="008170E1"/>
    <w:rsid w:val="008171EC"/>
    <w:rsid w:val="008202BD"/>
    <w:rsid w:val="00820A40"/>
    <w:rsid w:val="00820A90"/>
    <w:rsid w:val="00820FAD"/>
    <w:rsid w:val="008215F6"/>
    <w:rsid w:val="008228DD"/>
    <w:rsid w:val="00822D71"/>
    <w:rsid w:val="00823BB2"/>
    <w:rsid w:val="00823C81"/>
    <w:rsid w:val="00824358"/>
    <w:rsid w:val="00824764"/>
    <w:rsid w:val="00825978"/>
    <w:rsid w:val="008261AE"/>
    <w:rsid w:val="008261B8"/>
    <w:rsid w:val="00826938"/>
    <w:rsid w:val="00826BB7"/>
    <w:rsid w:val="0083038E"/>
    <w:rsid w:val="0083073D"/>
    <w:rsid w:val="00831CB9"/>
    <w:rsid w:val="00832922"/>
    <w:rsid w:val="00833085"/>
    <w:rsid w:val="008334CD"/>
    <w:rsid w:val="008343E5"/>
    <w:rsid w:val="00835199"/>
    <w:rsid w:val="0083538D"/>
    <w:rsid w:val="00835502"/>
    <w:rsid w:val="00836C93"/>
    <w:rsid w:val="00837143"/>
    <w:rsid w:val="00837376"/>
    <w:rsid w:val="00840233"/>
    <w:rsid w:val="00840443"/>
    <w:rsid w:val="00840753"/>
    <w:rsid w:val="00840834"/>
    <w:rsid w:val="00840B95"/>
    <w:rsid w:val="0084122D"/>
    <w:rsid w:val="0084147F"/>
    <w:rsid w:val="00841816"/>
    <w:rsid w:val="00841D8A"/>
    <w:rsid w:val="0084277F"/>
    <w:rsid w:val="00844414"/>
    <w:rsid w:val="00844777"/>
    <w:rsid w:val="00844F55"/>
    <w:rsid w:val="0084550D"/>
    <w:rsid w:val="008458D0"/>
    <w:rsid w:val="00845B1D"/>
    <w:rsid w:val="00845D26"/>
    <w:rsid w:val="00845D77"/>
    <w:rsid w:val="00845E36"/>
    <w:rsid w:val="00846C25"/>
    <w:rsid w:val="008479DA"/>
    <w:rsid w:val="008500F8"/>
    <w:rsid w:val="00850535"/>
    <w:rsid w:val="00850C7C"/>
    <w:rsid w:val="008510AE"/>
    <w:rsid w:val="00851903"/>
    <w:rsid w:val="00852A3C"/>
    <w:rsid w:val="00852B44"/>
    <w:rsid w:val="00852B6A"/>
    <w:rsid w:val="00852B9D"/>
    <w:rsid w:val="0085347D"/>
    <w:rsid w:val="008536D8"/>
    <w:rsid w:val="0085372B"/>
    <w:rsid w:val="0085374B"/>
    <w:rsid w:val="008538C8"/>
    <w:rsid w:val="00853ACE"/>
    <w:rsid w:val="00853BAD"/>
    <w:rsid w:val="00853D01"/>
    <w:rsid w:val="008542A7"/>
    <w:rsid w:val="008547B5"/>
    <w:rsid w:val="0085523A"/>
    <w:rsid w:val="00855774"/>
    <w:rsid w:val="0085593F"/>
    <w:rsid w:val="00855A0E"/>
    <w:rsid w:val="00855BBA"/>
    <w:rsid w:val="00855C16"/>
    <w:rsid w:val="008562F9"/>
    <w:rsid w:val="0085758D"/>
    <w:rsid w:val="00860342"/>
    <w:rsid w:val="008604DF"/>
    <w:rsid w:val="0086104D"/>
    <w:rsid w:val="00861FF5"/>
    <w:rsid w:val="00862D00"/>
    <w:rsid w:val="00863340"/>
    <w:rsid w:val="00864601"/>
    <w:rsid w:val="0086470B"/>
    <w:rsid w:val="00864AB7"/>
    <w:rsid w:val="00864CD6"/>
    <w:rsid w:val="00865BFB"/>
    <w:rsid w:val="008666D8"/>
    <w:rsid w:val="00866C14"/>
    <w:rsid w:val="008671BF"/>
    <w:rsid w:val="008674E3"/>
    <w:rsid w:val="00867E5B"/>
    <w:rsid w:val="00867F99"/>
    <w:rsid w:val="0087018B"/>
    <w:rsid w:val="00871021"/>
    <w:rsid w:val="008717F8"/>
    <w:rsid w:val="0087254D"/>
    <w:rsid w:val="00872939"/>
    <w:rsid w:val="00872EE9"/>
    <w:rsid w:val="00872F36"/>
    <w:rsid w:val="0087408B"/>
    <w:rsid w:val="008742BE"/>
    <w:rsid w:val="00874A7D"/>
    <w:rsid w:val="00874DFD"/>
    <w:rsid w:val="00874FB7"/>
    <w:rsid w:val="00875347"/>
    <w:rsid w:val="008754B3"/>
    <w:rsid w:val="00875C79"/>
    <w:rsid w:val="00876670"/>
    <w:rsid w:val="0087687C"/>
    <w:rsid w:val="00876B58"/>
    <w:rsid w:val="00876DB9"/>
    <w:rsid w:val="00876E1A"/>
    <w:rsid w:val="00876F58"/>
    <w:rsid w:val="00877A24"/>
    <w:rsid w:val="00877ACF"/>
    <w:rsid w:val="00877CA8"/>
    <w:rsid w:val="00880AA8"/>
    <w:rsid w:val="00880E00"/>
    <w:rsid w:val="00880F20"/>
    <w:rsid w:val="008815AD"/>
    <w:rsid w:val="008815CD"/>
    <w:rsid w:val="00881811"/>
    <w:rsid w:val="00881924"/>
    <w:rsid w:val="0088296D"/>
    <w:rsid w:val="00882CD0"/>
    <w:rsid w:val="008848CA"/>
    <w:rsid w:val="00884C6F"/>
    <w:rsid w:val="00885A43"/>
    <w:rsid w:val="00885CAC"/>
    <w:rsid w:val="00885E18"/>
    <w:rsid w:val="008862ED"/>
    <w:rsid w:val="0088690D"/>
    <w:rsid w:val="008874F3"/>
    <w:rsid w:val="00887F3B"/>
    <w:rsid w:val="008900D0"/>
    <w:rsid w:val="00891DF3"/>
    <w:rsid w:val="00891F46"/>
    <w:rsid w:val="0089315C"/>
    <w:rsid w:val="00893403"/>
    <w:rsid w:val="00893FB8"/>
    <w:rsid w:val="00894289"/>
    <w:rsid w:val="008947DA"/>
    <w:rsid w:val="00895005"/>
    <w:rsid w:val="008953DF"/>
    <w:rsid w:val="00895A23"/>
    <w:rsid w:val="00895FEB"/>
    <w:rsid w:val="00896B05"/>
    <w:rsid w:val="00897481"/>
    <w:rsid w:val="00897EF7"/>
    <w:rsid w:val="008A09D2"/>
    <w:rsid w:val="008A1D1F"/>
    <w:rsid w:val="008A2088"/>
    <w:rsid w:val="008A2B9C"/>
    <w:rsid w:val="008A2FF6"/>
    <w:rsid w:val="008A3209"/>
    <w:rsid w:val="008A3246"/>
    <w:rsid w:val="008A3C75"/>
    <w:rsid w:val="008A3DC0"/>
    <w:rsid w:val="008A4D19"/>
    <w:rsid w:val="008A5299"/>
    <w:rsid w:val="008A774A"/>
    <w:rsid w:val="008A79B8"/>
    <w:rsid w:val="008B06AF"/>
    <w:rsid w:val="008B07BE"/>
    <w:rsid w:val="008B0B57"/>
    <w:rsid w:val="008B0E89"/>
    <w:rsid w:val="008B11C1"/>
    <w:rsid w:val="008B1521"/>
    <w:rsid w:val="008B1688"/>
    <w:rsid w:val="008B168A"/>
    <w:rsid w:val="008B1D28"/>
    <w:rsid w:val="008B2006"/>
    <w:rsid w:val="008B2A50"/>
    <w:rsid w:val="008B3030"/>
    <w:rsid w:val="008B4A99"/>
    <w:rsid w:val="008B4F1D"/>
    <w:rsid w:val="008B4F1E"/>
    <w:rsid w:val="008B573D"/>
    <w:rsid w:val="008B5E3B"/>
    <w:rsid w:val="008B6C55"/>
    <w:rsid w:val="008B797B"/>
    <w:rsid w:val="008B7DA0"/>
    <w:rsid w:val="008B7EF9"/>
    <w:rsid w:val="008C0408"/>
    <w:rsid w:val="008C1107"/>
    <w:rsid w:val="008C1A37"/>
    <w:rsid w:val="008C1E33"/>
    <w:rsid w:val="008C27AA"/>
    <w:rsid w:val="008C3812"/>
    <w:rsid w:val="008C41D7"/>
    <w:rsid w:val="008C48B2"/>
    <w:rsid w:val="008C4DBB"/>
    <w:rsid w:val="008C5287"/>
    <w:rsid w:val="008C58BE"/>
    <w:rsid w:val="008C595F"/>
    <w:rsid w:val="008C5A2C"/>
    <w:rsid w:val="008C6003"/>
    <w:rsid w:val="008C63A2"/>
    <w:rsid w:val="008C666F"/>
    <w:rsid w:val="008C69ED"/>
    <w:rsid w:val="008C7969"/>
    <w:rsid w:val="008D08DA"/>
    <w:rsid w:val="008D0907"/>
    <w:rsid w:val="008D1002"/>
    <w:rsid w:val="008D1431"/>
    <w:rsid w:val="008D281E"/>
    <w:rsid w:val="008D303C"/>
    <w:rsid w:val="008D30A8"/>
    <w:rsid w:val="008D34A6"/>
    <w:rsid w:val="008D4B52"/>
    <w:rsid w:val="008D4C61"/>
    <w:rsid w:val="008D4CDD"/>
    <w:rsid w:val="008D5052"/>
    <w:rsid w:val="008D56E6"/>
    <w:rsid w:val="008D5F68"/>
    <w:rsid w:val="008D7023"/>
    <w:rsid w:val="008D7227"/>
    <w:rsid w:val="008D7278"/>
    <w:rsid w:val="008D781B"/>
    <w:rsid w:val="008E0D42"/>
    <w:rsid w:val="008E16C2"/>
    <w:rsid w:val="008E1CA6"/>
    <w:rsid w:val="008E2739"/>
    <w:rsid w:val="008E29D2"/>
    <w:rsid w:val="008E308B"/>
    <w:rsid w:val="008E43AC"/>
    <w:rsid w:val="008E4888"/>
    <w:rsid w:val="008E4FEA"/>
    <w:rsid w:val="008E5364"/>
    <w:rsid w:val="008E583D"/>
    <w:rsid w:val="008E61AA"/>
    <w:rsid w:val="008E664E"/>
    <w:rsid w:val="008E679D"/>
    <w:rsid w:val="008E68B9"/>
    <w:rsid w:val="008E698A"/>
    <w:rsid w:val="008E70F4"/>
    <w:rsid w:val="008E7343"/>
    <w:rsid w:val="008F0608"/>
    <w:rsid w:val="008F13F6"/>
    <w:rsid w:val="008F1D6A"/>
    <w:rsid w:val="008F2AE5"/>
    <w:rsid w:val="008F3E18"/>
    <w:rsid w:val="008F4100"/>
    <w:rsid w:val="008F498B"/>
    <w:rsid w:val="008F5B20"/>
    <w:rsid w:val="008F5CBF"/>
    <w:rsid w:val="008F683B"/>
    <w:rsid w:val="008F6A84"/>
    <w:rsid w:val="008F775B"/>
    <w:rsid w:val="008F78BA"/>
    <w:rsid w:val="008F799D"/>
    <w:rsid w:val="008F7B22"/>
    <w:rsid w:val="008F7F03"/>
    <w:rsid w:val="00900790"/>
    <w:rsid w:val="00900DA3"/>
    <w:rsid w:val="00900E67"/>
    <w:rsid w:val="009013AD"/>
    <w:rsid w:val="00901637"/>
    <w:rsid w:val="0090197F"/>
    <w:rsid w:val="009020EF"/>
    <w:rsid w:val="009024F1"/>
    <w:rsid w:val="00903922"/>
    <w:rsid w:val="00903F93"/>
    <w:rsid w:val="009042D3"/>
    <w:rsid w:val="00904EF4"/>
    <w:rsid w:val="009056D6"/>
    <w:rsid w:val="00905DC2"/>
    <w:rsid w:val="009060FE"/>
    <w:rsid w:val="009061B6"/>
    <w:rsid w:val="009063F5"/>
    <w:rsid w:val="009064D3"/>
    <w:rsid w:val="00906CAA"/>
    <w:rsid w:val="00907C04"/>
    <w:rsid w:val="00907C67"/>
    <w:rsid w:val="00910230"/>
    <w:rsid w:val="00910605"/>
    <w:rsid w:val="009112C9"/>
    <w:rsid w:val="009116F7"/>
    <w:rsid w:val="00911FE3"/>
    <w:rsid w:val="009120C7"/>
    <w:rsid w:val="00912674"/>
    <w:rsid w:val="0091269D"/>
    <w:rsid w:val="0091441A"/>
    <w:rsid w:val="0091483A"/>
    <w:rsid w:val="00914D2B"/>
    <w:rsid w:val="0091512E"/>
    <w:rsid w:val="00915547"/>
    <w:rsid w:val="00915A8C"/>
    <w:rsid w:val="00915D01"/>
    <w:rsid w:val="00917105"/>
    <w:rsid w:val="00917211"/>
    <w:rsid w:val="00917C51"/>
    <w:rsid w:val="00920601"/>
    <w:rsid w:val="0092074A"/>
    <w:rsid w:val="00920BE0"/>
    <w:rsid w:val="00920EFE"/>
    <w:rsid w:val="00921447"/>
    <w:rsid w:val="009216F4"/>
    <w:rsid w:val="00921CE3"/>
    <w:rsid w:val="00923AB8"/>
    <w:rsid w:val="00923F7B"/>
    <w:rsid w:val="009240BB"/>
    <w:rsid w:val="009246AF"/>
    <w:rsid w:val="009248E3"/>
    <w:rsid w:val="009251C3"/>
    <w:rsid w:val="00925F04"/>
    <w:rsid w:val="00926165"/>
    <w:rsid w:val="00926A1B"/>
    <w:rsid w:val="00927158"/>
    <w:rsid w:val="009277F6"/>
    <w:rsid w:val="00930619"/>
    <w:rsid w:val="009313F1"/>
    <w:rsid w:val="00931FAE"/>
    <w:rsid w:val="00932240"/>
    <w:rsid w:val="0093226C"/>
    <w:rsid w:val="00932552"/>
    <w:rsid w:val="00932678"/>
    <w:rsid w:val="009327E2"/>
    <w:rsid w:val="00932940"/>
    <w:rsid w:val="00932AD0"/>
    <w:rsid w:val="00932E16"/>
    <w:rsid w:val="00933219"/>
    <w:rsid w:val="00933754"/>
    <w:rsid w:val="00933878"/>
    <w:rsid w:val="00933E06"/>
    <w:rsid w:val="00933E16"/>
    <w:rsid w:val="00934239"/>
    <w:rsid w:val="009346A4"/>
    <w:rsid w:val="00934FE1"/>
    <w:rsid w:val="009350A1"/>
    <w:rsid w:val="00935541"/>
    <w:rsid w:val="009356D7"/>
    <w:rsid w:val="0093592C"/>
    <w:rsid w:val="00935988"/>
    <w:rsid w:val="00935E76"/>
    <w:rsid w:val="00935ED0"/>
    <w:rsid w:val="00936126"/>
    <w:rsid w:val="009367FC"/>
    <w:rsid w:val="009368AD"/>
    <w:rsid w:val="009369CE"/>
    <w:rsid w:val="009376C4"/>
    <w:rsid w:val="00937E37"/>
    <w:rsid w:val="00937E88"/>
    <w:rsid w:val="00940D75"/>
    <w:rsid w:val="0094198C"/>
    <w:rsid w:val="0094275E"/>
    <w:rsid w:val="009427D7"/>
    <w:rsid w:val="00942B0F"/>
    <w:rsid w:val="009434E8"/>
    <w:rsid w:val="009434FA"/>
    <w:rsid w:val="009448BE"/>
    <w:rsid w:val="009450BF"/>
    <w:rsid w:val="0094514D"/>
    <w:rsid w:val="009453FB"/>
    <w:rsid w:val="00945782"/>
    <w:rsid w:val="00946012"/>
    <w:rsid w:val="009463F2"/>
    <w:rsid w:val="0094666C"/>
    <w:rsid w:val="00946E4B"/>
    <w:rsid w:val="00946F38"/>
    <w:rsid w:val="0094733E"/>
    <w:rsid w:val="00947547"/>
    <w:rsid w:val="00947940"/>
    <w:rsid w:val="00947D98"/>
    <w:rsid w:val="00950D91"/>
    <w:rsid w:val="00950E4B"/>
    <w:rsid w:val="00950FD0"/>
    <w:rsid w:val="00951596"/>
    <w:rsid w:val="00952177"/>
    <w:rsid w:val="00952465"/>
    <w:rsid w:val="0095291B"/>
    <w:rsid w:val="0095296D"/>
    <w:rsid w:val="00952D30"/>
    <w:rsid w:val="00953067"/>
    <w:rsid w:val="009530CE"/>
    <w:rsid w:val="00953377"/>
    <w:rsid w:val="0095380E"/>
    <w:rsid w:val="00954161"/>
    <w:rsid w:val="00954595"/>
    <w:rsid w:val="009551B7"/>
    <w:rsid w:val="009559D9"/>
    <w:rsid w:val="00955BD2"/>
    <w:rsid w:val="00957370"/>
    <w:rsid w:val="009579BD"/>
    <w:rsid w:val="00957CA3"/>
    <w:rsid w:val="009605BA"/>
    <w:rsid w:val="0096132F"/>
    <w:rsid w:val="0096203A"/>
    <w:rsid w:val="00963CE9"/>
    <w:rsid w:val="00964856"/>
    <w:rsid w:val="0096490C"/>
    <w:rsid w:val="00964CB1"/>
    <w:rsid w:val="0096691D"/>
    <w:rsid w:val="0096710F"/>
    <w:rsid w:val="00967517"/>
    <w:rsid w:val="009700D3"/>
    <w:rsid w:val="009703A5"/>
    <w:rsid w:val="009703D3"/>
    <w:rsid w:val="009703E5"/>
    <w:rsid w:val="00970612"/>
    <w:rsid w:val="0097102A"/>
    <w:rsid w:val="00971873"/>
    <w:rsid w:val="00971979"/>
    <w:rsid w:val="00971C58"/>
    <w:rsid w:val="009728E0"/>
    <w:rsid w:val="009728F3"/>
    <w:rsid w:val="00972D53"/>
    <w:rsid w:val="00972EBE"/>
    <w:rsid w:val="00972F7C"/>
    <w:rsid w:val="009741C4"/>
    <w:rsid w:val="0097442C"/>
    <w:rsid w:val="00974A75"/>
    <w:rsid w:val="00975154"/>
    <w:rsid w:val="009754DC"/>
    <w:rsid w:val="0097588D"/>
    <w:rsid w:val="00975BAB"/>
    <w:rsid w:val="009760E9"/>
    <w:rsid w:val="00976465"/>
    <w:rsid w:val="00977A7F"/>
    <w:rsid w:val="00980BF3"/>
    <w:rsid w:val="00981525"/>
    <w:rsid w:val="00981C46"/>
    <w:rsid w:val="00981E23"/>
    <w:rsid w:val="00981EC1"/>
    <w:rsid w:val="009824E9"/>
    <w:rsid w:val="00982E65"/>
    <w:rsid w:val="00983878"/>
    <w:rsid w:val="0098419B"/>
    <w:rsid w:val="00984665"/>
    <w:rsid w:val="00984E17"/>
    <w:rsid w:val="009862BE"/>
    <w:rsid w:val="00986331"/>
    <w:rsid w:val="00986FA4"/>
    <w:rsid w:val="0098741E"/>
    <w:rsid w:val="009875CB"/>
    <w:rsid w:val="00987A5B"/>
    <w:rsid w:val="00990C12"/>
    <w:rsid w:val="009913D7"/>
    <w:rsid w:val="00991EA8"/>
    <w:rsid w:val="0099220D"/>
    <w:rsid w:val="009923C1"/>
    <w:rsid w:val="009924DB"/>
    <w:rsid w:val="00992665"/>
    <w:rsid w:val="00992CAF"/>
    <w:rsid w:val="00992E14"/>
    <w:rsid w:val="00993461"/>
    <w:rsid w:val="00993F9F"/>
    <w:rsid w:val="009940E4"/>
    <w:rsid w:val="00994132"/>
    <w:rsid w:val="009946C0"/>
    <w:rsid w:val="009957EA"/>
    <w:rsid w:val="00995D66"/>
    <w:rsid w:val="00995D85"/>
    <w:rsid w:val="009964B8"/>
    <w:rsid w:val="00996644"/>
    <w:rsid w:val="009969D9"/>
    <w:rsid w:val="00996CC3"/>
    <w:rsid w:val="00997F80"/>
    <w:rsid w:val="009A0943"/>
    <w:rsid w:val="009A0F67"/>
    <w:rsid w:val="009A1BE6"/>
    <w:rsid w:val="009A20A6"/>
    <w:rsid w:val="009A2339"/>
    <w:rsid w:val="009A29F7"/>
    <w:rsid w:val="009A2D12"/>
    <w:rsid w:val="009A3381"/>
    <w:rsid w:val="009A380C"/>
    <w:rsid w:val="009A41F3"/>
    <w:rsid w:val="009A4DD0"/>
    <w:rsid w:val="009A4E85"/>
    <w:rsid w:val="009A5329"/>
    <w:rsid w:val="009A586B"/>
    <w:rsid w:val="009A6537"/>
    <w:rsid w:val="009A66CA"/>
    <w:rsid w:val="009A68D5"/>
    <w:rsid w:val="009A6EEE"/>
    <w:rsid w:val="009A7022"/>
    <w:rsid w:val="009A78FB"/>
    <w:rsid w:val="009B27A8"/>
    <w:rsid w:val="009B27B4"/>
    <w:rsid w:val="009B2C72"/>
    <w:rsid w:val="009B2FB2"/>
    <w:rsid w:val="009B3C14"/>
    <w:rsid w:val="009B3C7C"/>
    <w:rsid w:val="009B3E2E"/>
    <w:rsid w:val="009B4568"/>
    <w:rsid w:val="009B49F5"/>
    <w:rsid w:val="009B4C86"/>
    <w:rsid w:val="009B4E45"/>
    <w:rsid w:val="009B5729"/>
    <w:rsid w:val="009B594F"/>
    <w:rsid w:val="009B613E"/>
    <w:rsid w:val="009B64A0"/>
    <w:rsid w:val="009B6B72"/>
    <w:rsid w:val="009B7301"/>
    <w:rsid w:val="009B743D"/>
    <w:rsid w:val="009B7856"/>
    <w:rsid w:val="009B7B93"/>
    <w:rsid w:val="009B7E33"/>
    <w:rsid w:val="009C07F8"/>
    <w:rsid w:val="009C08D0"/>
    <w:rsid w:val="009C1212"/>
    <w:rsid w:val="009C1C79"/>
    <w:rsid w:val="009C1DF7"/>
    <w:rsid w:val="009C2B42"/>
    <w:rsid w:val="009C3250"/>
    <w:rsid w:val="009C39AD"/>
    <w:rsid w:val="009C39CC"/>
    <w:rsid w:val="009C43B0"/>
    <w:rsid w:val="009C4ECD"/>
    <w:rsid w:val="009C6326"/>
    <w:rsid w:val="009C65B1"/>
    <w:rsid w:val="009C6A92"/>
    <w:rsid w:val="009C7AE6"/>
    <w:rsid w:val="009D0D92"/>
    <w:rsid w:val="009D0FBB"/>
    <w:rsid w:val="009D1376"/>
    <w:rsid w:val="009D163E"/>
    <w:rsid w:val="009D1CE4"/>
    <w:rsid w:val="009D1DEA"/>
    <w:rsid w:val="009D20AA"/>
    <w:rsid w:val="009D2D87"/>
    <w:rsid w:val="009D347B"/>
    <w:rsid w:val="009D370F"/>
    <w:rsid w:val="009D399C"/>
    <w:rsid w:val="009D3DCE"/>
    <w:rsid w:val="009D3E0C"/>
    <w:rsid w:val="009D43F1"/>
    <w:rsid w:val="009D45B8"/>
    <w:rsid w:val="009D7109"/>
    <w:rsid w:val="009E1043"/>
    <w:rsid w:val="009E14CC"/>
    <w:rsid w:val="009E1880"/>
    <w:rsid w:val="009E1E26"/>
    <w:rsid w:val="009E2469"/>
    <w:rsid w:val="009E2815"/>
    <w:rsid w:val="009E284C"/>
    <w:rsid w:val="009E2FBB"/>
    <w:rsid w:val="009E382B"/>
    <w:rsid w:val="009E3949"/>
    <w:rsid w:val="009E3C12"/>
    <w:rsid w:val="009E3CB4"/>
    <w:rsid w:val="009E3E50"/>
    <w:rsid w:val="009E44B1"/>
    <w:rsid w:val="009E4DA6"/>
    <w:rsid w:val="009E5085"/>
    <w:rsid w:val="009E554B"/>
    <w:rsid w:val="009E5867"/>
    <w:rsid w:val="009E5DFF"/>
    <w:rsid w:val="009E68E1"/>
    <w:rsid w:val="009E69BA"/>
    <w:rsid w:val="009E6BBE"/>
    <w:rsid w:val="009E6D3A"/>
    <w:rsid w:val="009E6FE5"/>
    <w:rsid w:val="009E726A"/>
    <w:rsid w:val="009E72B0"/>
    <w:rsid w:val="009E7EFF"/>
    <w:rsid w:val="009F020D"/>
    <w:rsid w:val="009F084C"/>
    <w:rsid w:val="009F0CD6"/>
    <w:rsid w:val="009F0F0F"/>
    <w:rsid w:val="009F18AE"/>
    <w:rsid w:val="009F1BA3"/>
    <w:rsid w:val="009F1E49"/>
    <w:rsid w:val="009F1F83"/>
    <w:rsid w:val="009F23AE"/>
    <w:rsid w:val="009F251C"/>
    <w:rsid w:val="009F2C3E"/>
    <w:rsid w:val="009F2F54"/>
    <w:rsid w:val="009F2F71"/>
    <w:rsid w:val="009F3991"/>
    <w:rsid w:val="009F4353"/>
    <w:rsid w:val="009F44AC"/>
    <w:rsid w:val="009F46D5"/>
    <w:rsid w:val="009F4B59"/>
    <w:rsid w:val="009F4FFD"/>
    <w:rsid w:val="009F54A1"/>
    <w:rsid w:val="009F58B1"/>
    <w:rsid w:val="009F5A15"/>
    <w:rsid w:val="009F5A2C"/>
    <w:rsid w:val="009F6291"/>
    <w:rsid w:val="009F6332"/>
    <w:rsid w:val="009F6664"/>
    <w:rsid w:val="009F76B6"/>
    <w:rsid w:val="009F7804"/>
    <w:rsid w:val="009F7E6A"/>
    <w:rsid w:val="009F7E9B"/>
    <w:rsid w:val="00A000B5"/>
    <w:rsid w:val="00A007E7"/>
    <w:rsid w:val="00A00E27"/>
    <w:rsid w:val="00A01884"/>
    <w:rsid w:val="00A023D7"/>
    <w:rsid w:val="00A038C8"/>
    <w:rsid w:val="00A045FA"/>
    <w:rsid w:val="00A047FD"/>
    <w:rsid w:val="00A04DA5"/>
    <w:rsid w:val="00A05EB5"/>
    <w:rsid w:val="00A06AD8"/>
    <w:rsid w:val="00A07279"/>
    <w:rsid w:val="00A07612"/>
    <w:rsid w:val="00A07657"/>
    <w:rsid w:val="00A07ED0"/>
    <w:rsid w:val="00A10199"/>
    <w:rsid w:val="00A103D3"/>
    <w:rsid w:val="00A107B7"/>
    <w:rsid w:val="00A10E6B"/>
    <w:rsid w:val="00A11F94"/>
    <w:rsid w:val="00A12058"/>
    <w:rsid w:val="00A12346"/>
    <w:rsid w:val="00A129BB"/>
    <w:rsid w:val="00A129CC"/>
    <w:rsid w:val="00A12A45"/>
    <w:rsid w:val="00A12DF9"/>
    <w:rsid w:val="00A130D0"/>
    <w:rsid w:val="00A1310C"/>
    <w:rsid w:val="00A139AE"/>
    <w:rsid w:val="00A150AF"/>
    <w:rsid w:val="00A152E0"/>
    <w:rsid w:val="00A15557"/>
    <w:rsid w:val="00A15894"/>
    <w:rsid w:val="00A15C72"/>
    <w:rsid w:val="00A15DFE"/>
    <w:rsid w:val="00A16398"/>
    <w:rsid w:val="00A16A21"/>
    <w:rsid w:val="00A16B30"/>
    <w:rsid w:val="00A16D4A"/>
    <w:rsid w:val="00A16FAB"/>
    <w:rsid w:val="00A170F8"/>
    <w:rsid w:val="00A20001"/>
    <w:rsid w:val="00A204F9"/>
    <w:rsid w:val="00A20F6F"/>
    <w:rsid w:val="00A212CF"/>
    <w:rsid w:val="00A2147C"/>
    <w:rsid w:val="00A2160E"/>
    <w:rsid w:val="00A21C31"/>
    <w:rsid w:val="00A21EBF"/>
    <w:rsid w:val="00A2220B"/>
    <w:rsid w:val="00A224CA"/>
    <w:rsid w:val="00A22BA0"/>
    <w:rsid w:val="00A22C13"/>
    <w:rsid w:val="00A248A1"/>
    <w:rsid w:val="00A25985"/>
    <w:rsid w:val="00A263CA"/>
    <w:rsid w:val="00A26541"/>
    <w:rsid w:val="00A27EC0"/>
    <w:rsid w:val="00A308DD"/>
    <w:rsid w:val="00A30D6D"/>
    <w:rsid w:val="00A316A4"/>
    <w:rsid w:val="00A334FF"/>
    <w:rsid w:val="00A33572"/>
    <w:rsid w:val="00A33A23"/>
    <w:rsid w:val="00A33E40"/>
    <w:rsid w:val="00A33F36"/>
    <w:rsid w:val="00A33F60"/>
    <w:rsid w:val="00A34190"/>
    <w:rsid w:val="00A34258"/>
    <w:rsid w:val="00A346BD"/>
    <w:rsid w:val="00A3495D"/>
    <w:rsid w:val="00A3562C"/>
    <w:rsid w:val="00A35F03"/>
    <w:rsid w:val="00A36869"/>
    <w:rsid w:val="00A3688C"/>
    <w:rsid w:val="00A36CD3"/>
    <w:rsid w:val="00A36F08"/>
    <w:rsid w:val="00A406F3"/>
    <w:rsid w:val="00A40B2D"/>
    <w:rsid w:val="00A40CE0"/>
    <w:rsid w:val="00A4101C"/>
    <w:rsid w:val="00A41503"/>
    <w:rsid w:val="00A418C6"/>
    <w:rsid w:val="00A4263B"/>
    <w:rsid w:val="00A42DB2"/>
    <w:rsid w:val="00A43786"/>
    <w:rsid w:val="00A43AE4"/>
    <w:rsid w:val="00A43B32"/>
    <w:rsid w:val="00A441CE"/>
    <w:rsid w:val="00A447FB"/>
    <w:rsid w:val="00A448F0"/>
    <w:rsid w:val="00A457C7"/>
    <w:rsid w:val="00A4641E"/>
    <w:rsid w:val="00A46710"/>
    <w:rsid w:val="00A47238"/>
    <w:rsid w:val="00A472C3"/>
    <w:rsid w:val="00A4785E"/>
    <w:rsid w:val="00A50554"/>
    <w:rsid w:val="00A5065D"/>
    <w:rsid w:val="00A50BEA"/>
    <w:rsid w:val="00A50DBB"/>
    <w:rsid w:val="00A50E51"/>
    <w:rsid w:val="00A5165B"/>
    <w:rsid w:val="00A51ADD"/>
    <w:rsid w:val="00A51C67"/>
    <w:rsid w:val="00A529F2"/>
    <w:rsid w:val="00A5350A"/>
    <w:rsid w:val="00A539E2"/>
    <w:rsid w:val="00A54937"/>
    <w:rsid w:val="00A558E2"/>
    <w:rsid w:val="00A55BD3"/>
    <w:rsid w:val="00A560E9"/>
    <w:rsid w:val="00A5678E"/>
    <w:rsid w:val="00A56DBD"/>
    <w:rsid w:val="00A56FF8"/>
    <w:rsid w:val="00A57173"/>
    <w:rsid w:val="00A57847"/>
    <w:rsid w:val="00A57AA8"/>
    <w:rsid w:val="00A57F3E"/>
    <w:rsid w:val="00A6080E"/>
    <w:rsid w:val="00A6119C"/>
    <w:rsid w:val="00A61D16"/>
    <w:rsid w:val="00A62061"/>
    <w:rsid w:val="00A620EC"/>
    <w:rsid w:val="00A62AD3"/>
    <w:rsid w:val="00A62E0D"/>
    <w:rsid w:val="00A63E6B"/>
    <w:rsid w:val="00A63F16"/>
    <w:rsid w:val="00A641FE"/>
    <w:rsid w:val="00A64371"/>
    <w:rsid w:val="00A64D6A"/>
    <w:rsid w:val="00A65BD0"/>
    <w:rsid w:val="00A65CAA"/>
    <w:rsid w:val="00A66C3E"/>
    <w:rsid w:val="00A67052"/>
    <w:rsid w:val="00A6736F"/>
    <w:rsid w:val="00A673D6"/>
    <w:rsid w:val="00A67926"/>
    <w:rsid w:val="00A67C68"/>
    <w:rsid w:val="00A70221"/>
    <w:rsid w:val="00A70EE5"/>
    <w:rsid w:val="00A7105B"/>
    <w:rsid w:val="00A7107C"/>
    <w:rsid w:val="00A71CA7"/>
    <w:rsid w:val="00A72FF2"/>
    <w:rsid w:val="00A73414"/>
    <w:rsid w:val="00A73468"/>
    <w:rsid w:val="00A736FE"/>
    <w:rsid w:val="00A73B3E"/>
    <w:rsid w:val="00A74164"/>
    <w:rsid w:val="00A7421A"/>
    <w:rsid w:val="00A74D48"/>
    <w:rsid w:val="00A75144"/>
    <w:rsid w:val="00A758D6"/>
    <w:rsid w:val="00A75B07"/>
    <w:rsid w:val="00A76B2F"/>
    <w:rsid w:val="00A76BD0"/>
    <w:rsid w:val="00A77942"/>
    <w:rsid w:val="00A77A1D"/>
    <w:rsid w:val="00A80470"/>
    <w:rsid w:val="00A80A53"/>
    <w:rsid w:val="00A814A4"/>
    <w:rsid w:val="00A815F0"/>
    <w:rsid w:val="00A81904"/>
    <w:rsid w:val="00A82161"/>
    <w:rsid w:val="00A8298D"/>
    <w:rsid w:val="00A82FA3"/>
    <w:rsid w:val="00A82FA5"/>
    <w:rsid w:val="00A8319B"/>
    <w:rsid w:val="00A832D8"/>
    <w:rsid w:val="00A8356F"/>
    <w:rsid w:val="00A83EF8"/>
    <w:rsid w:val="00A840D2"/>
    <w:rsid w:val="00A84B9A"/>
    <w:rsid w:val="00A850D9"/>
    <w:rsid w:val="00A85C03"/>
    <w:rsid w:val="00A85C96"/>
    <w:rsid w:val="00A86672"/>
    <w:rsid w:val="00A86AA0"/>
    <w:rsid w:val="00A87A62"/>
    <w:rsid w:val="00A87D2D"/>
    <w:rsid w:val="00A87EAA"/>
    <w:rsid w:val="00A91011"/>
    <w:rsid w:val="00A91D69"/>
    <w:rsid w:val="00A928C5"/>
    <w:rsid w:val="00A92961"/>
    <w:rsid w:val="00A93451"/>
    <w:rsid w:val="00A93C19"/>
    <w:rsid w:val="00A93C9D"/>
    <w:rsid w:val="00A94429"/>
    <w:rsid w:val="00A94F3B"/>
    <w:rsid w:val="00A95A73"/>
    <w:rsid w:val="00A9669A"/>
    <w:rsid w:val="00A972E1"/>
    <w:rsid w:val="00A97582"/>
    <w:rsid w:val="00A97B9A"/>
    <w:rsid w:val="00AA002A"/>
    <w:rsid w:val="00AA0763"/>
    <w:rsid w:val="00AA0D87"/>
    <w:rsid w:val="00AA14E2"/>
    <w:rsid w:val="00AA1843"/>
    <w:rsid w:val="00AA1CA2"/>
    <w:rsid w:val="00AA1E9E"/>
    <w:rsid w:val="00AA20F4"/>
    <w:rsid w:val="00AA35EB"/>
    <w:rsid w:val="00AA3DA4"/>
    <w:rsid w:val="00AA417F"/>
    <w:rsid w:val="00AA4A67"/>
    <w:rsid w:val="00AA4AC3"/>
    <w:rsid w:val="00AA4B1B"/>
    <w:rsid w:val="00AA4F00"/>
    <w:rsid w:val="00AA4F15"/>
    <w:rsid w:val="00AA5DF0"/>
    <w:rsid w:val="00AA5FBA"/>
    <w:rsid w:val="00AA686D"/>
    <w:rsid w:val="00AA6A99"/>
    <w:rsid w:val="00AA75F7"/>
    <w:rsid w:val="00AB134E"/>
    <w:rsid w:val="00AB175C"/>
    <w:rsid w:val="00AB1854"/>
    <w:rsid w:val="00AB1A15"/>
    <w:rsid w:val="00AB1D62"/>
    <w:rsid w:val="00AB25AB"/>
    <w:rsid w:val="00AB29AB"/>
    <w:rsid w:val="00AB3BAB"/>
    <w:rsid w:val="00AB3C1F"/>
    <w:rsid w:val="00AB41ED"/>
    <w:rsid w:val="00AB45E7"/>
    <w:rsid w:val="00AB5240"/>
    <w:rsid w:val="00AB5CDA"/>
    <w:rsid w:val="00AB63E0"/>
    <w:rsid w:val="00AB750D"/>
    <w:rsid w:val="00AB7B06"/>
    <w:rsid w:val="00AB7C98"/>
    <w:rsid w:val="00AB7FA6"/>
    <w:rsid w:val="00AC0452"/>
    <w:rsid w:val="00AC04AD"/>
    <w:rsid w:val="00AC12F4"/>
    <w:rsid w:val="00AC1A2C"/>
    <w:rsid w:val="00AC1B55"/>
    <w:rsid w:val="00AC27FB"/>
    <w:rsid w:val="00AC35A9"/>
    <w:rsid w:val="00AC392F"/>
    <w:rsid w:val="00AC3C2C"/>
    <w:rsid w:val="00AC401B"/>
    <w:rsid w:val="00AC4568"/>
    <w:rsid w:val="00AC4B9C"/>
    <w:rsid w:val="00AC4E59"/>
    <w:rsid w:val="00AC5332"/>
    <w:rsid w:val="00AC5BD0"/>
    <w:rsid w:val="00AC5CB7"/>
    <w:rsid w:val="00AC61D9"/>
    <w:rsid w:val="00AC6398"/>
    <w:rsid w:val="00AC6945"/>
    <w:rsid w:val="00AC6E1D"/>
    <w:rsid w:val="00AC7C19"/>
    <w:rsid w:val="00AD00C1"/>
    <w:rsid w:val="00AD09FA"/>
    <w:rsid w:val="00AD0AF6"/>
    <w:rsid w:val="00AD0C4E"/>
    <w:rsid w:val="00AD0D18"/>
    <w:rsid w:val="00AD16EF"/>
    <w:rsid w:val="00AD1B43"/>
    <w:rsid w:val="00AD2A0E"/>
    <w:rsid w:val="00AD2B31"/>
    <w:rsid w:val="00AD2C09"/>
    <w:rsid w:val="00AD3156"/>
    <w:rsid w:val="00AD3440"/>
    <w:rsid w:val="00AD4237"/>
    <w:rsid w:val="00AD4243"/>
    <w:rsid w:val="00AD4F06"/>
    <w:rsid w:val="00AD5129"/>
    <w:rsid w:val="00AD5F73"/>
    <w:rsid w:val="00AD65BC"/>
    <w:rsid w:val="00AD7656"/>
    <w:rsid w:val="00AE01A2"/>
    <w:rsid w:val="00AE09BB"/>
    <w:rsid w:val="00AE0A6D"/>
    <w:rsid w:val="00AE0D35"/>
    <w:rsid w:val="00AE14F5"/>
    <w:rsid w:val="00AE31FC"/>
    <w:rsid w:val="00AE3E3E"/>
    <w:rsid w:val="00AE400D"/>
    <w:rsid w:val="00AE4177"/>
    <w:rsid w:val="00AE4932"/>
    <w:rsid w:val="00AE4A9C"/>
    <w:rsid w:val="00AE52F1"/>
    <w:rsid w:val="00AE55ED"/>
    <w:rsid w:val="00AE59CC"/>
    <w:rsid w:val="00AE5C3B"/>
    <w:rsid w:val="00AE64B1"/>
    <w:rsid w:val="00AE661B"/>
    <w:rsid w:val="00AE6973"/>
    <w:rsid w:val="00AE69E6"/>
    <w:rsid w:val="00AE6B8D"/>
    <w:rsid w:val="00AE7DBE"/>
    <w:rsid w:val="00AF0471"/>
    <w:rsid w:val="00AF09F4"/>
    <w:rsid w:val="00AF16AD"/>
    <w:rsid w:val="00AF1D49"/>
    <w:rsid w:val="00AF2161"/>
    <w:rsid w:val="00AF286C"/>
    <w:rsid w:val="00AF2B91"/>
    <w:rsid w:val="00AF2F99"/>
    <w:rsid w:val="00AF348B"/>
    <w:rsid w:val="00AF491A"/>
    <w:rsid w:val="00AF4D3F"/>
    <w:rsid w:val="00AF596E"/>
    <w:rsid w:val="00AF5D85"/>
    <w:rsid w:val="00AF6439"/>
    <w:rsid w:val="00AF6723"/>
    <w:rsid w:val="00AF686C"/>
    <w:rsid w:val="00AF69A4"/>
    <w:rsid w:val="00AF745C"/>
    <w:rsid w:val="00AF755E"/>
    <w:rsid w:val="00AF77CB"/>
    <w:rsid w:val="00AF7F32"/>
    <w:rsid w:val="00B000DA"/>
    <w:rsid w:val="00B0017C"/>
    <w:rsid w:val="00B009EB"/>
    <w:rsid w:val="00B00F39"/>
    <w:rsid w:val="00B01083"/>
    <w:rsid w:val="00B02244"/>
    <w:rsid w:val="00B02E2B"/>
    <w:rsid w:val="00B02FB0"/>
    <w:rsid w:val="00B02FD5"/>
    <w:rsid w:val="00B03781"/>
    <w:rsid w:val="00B04473"/>
    <w:rsid w:val="00B044D5"/>
    <w:rsid w:val="00B04C4E"/>
    <w:rsid w:val="00B04FF0"/>
    <w:rsid w:val="00B05302"/>
    <w:rsid w:val="00B05DA6"/>
    <w:rsid w:val="00B0655D"/>
    <w:rsid w:val="00B07D68"/>
    <w:rsid w:val="00B1001D"/>
    <w:rsid w:val="00B100D7"/>
    <w:rsid w:val="00B10236"/>
    <w:rsid w:val="00B106D6"/>
    <w:rsid w:val="00B10E66"/>
    <w:rsid w:val="00B1114C"/>
    <w:rsid w:val="00B11682"/>
    <w:rsid w:val="00B11B2B"/>
    <w:rsid w:val="00B11B46"/>
    <w:rsid w:val="00B12490"/>
    <w:rsid w:val="00B14D3D"/>
    <w:rsid w:val="00B14EC7"/>
    <w:rsid w:val="00B15821"/>
    <w:rsid w:val="00B15B83"/>
    <w:rsid w:val="00B16299"/>
    <w:rsid w:val="00B16D20"/>
    <w:rsid w:val="00B1764B"/>
    <w:rsid w:val="00B176E5"/>
    <w:rsid w:val="00B21880"/>
    <w:rsid w:val="00B233BC"/>
    <w:rsid w:val="00B2370B"/>
    <w:rsid w:val="00B23B1C"/>
    <w:rsid w:val="00B23C9E"/>
    <w:rsid w:val="00B23D26"/>
    <w:rsid w:val="00B241E8"/>
    <w:rsid w:val="00B248AB"/>
    <w:rsid w:val="00B24A81"/>
    <w:rsid w:val="00B25435"/>
    <w:rsid w:val="00B25D2B"/>
    <w:rsid w:val="00B265E0"/>
    <w:rsid w:val="00B26A30"/>
    <w:rsid w:val="00B27A52"/>
    <w:rsid w:val="00B27C55"/>
    <w:rsid w:val="00B27D83"/>
    <w:rsid w:val="00B30CA7"/>
    <w:rsid w:val="00B31385"/>
    <w:rsid w:val="00B31393"/>
    <w:rsid w:val="00B313C7"/>
    <w:rsid w:val="00B31A90"/>
    <w:rsid w:val="00B31DDC"/>
    <w:rsid w:val="00B31E88"/>
    <w:rsid w:val="00B32D95"/>
    <w:rsid w:val="00B32E7F"/>
    <w:rsid w:val="00B3320D"/>
    <w:rsid w:val="00B338C9"/>
    <w:rsid w:val="00B33954"/>
    <w:rsid w:val="00B33AC7"/>
    <w:rsid w:val="00B34666"/>
    <w:rsid w:val="00B346C5"/>
    <w:rsid w:val="00B34B00"/>
    <w:rsid w:val="00B34B45"/>
    <w:rsid w:val="00B34D21"/>
    <w:rsid w:val="00B3553A"/>
    <w:rsid w:val="00B3597D"/>
    <w:rsid w:val="00B35ED3"/>
    <w:rsid w:val="00B35F4A"/>
    <w:rsid w:val="00B3617A"/>
    <w:rsid w:val="00B366A0"/>
    <w:rsid w:val="00B407B6"/>
    <w:rsid w:val="00B41B41"/>
    <w:rsid w:val="00B41C79"/>
    <w:rsid w:val="00B41EC9"/>
    <w:rsid w:val="00B4210F"/>
    <w:rsid w:val="00B42279"/>
    <w:rsid w:val="00B4246D"/>
    <w:rsid w:val="00B42599"/>
    <w:rsid w:val="00B42E1B"/>
    <w:rsid w:val="00B43133"/>
    <w:rsid w:val="00B4424E"/>
    <w:rsid w:val="00B443CF"/>
    <w:rsid w:val="00B44720"/>
    <w:rsid w:val="00B44CD4"/>
    <w:rsid w:val="00B44DDB"/>
    <w:rsid w:val="00B44E1B"/>
    <w:rsid w:val="00B44FEF"/>
    <w:rsid w:val="00B45240"/>
    <w:rsid w:val="00B45265"/>
    <w:rsid w:val="00B45493"/>
    <w:rsid w:val="00B45598"/>
    <w:rsid w:val="00B45ABB"/>
    <w:rsid w:val="00B45F53"/>
    <w:rsid w:val="00B45F5B"/>
    <w:rsid w:val="00B467ED"/>
    <w:rsid w:val="00B4723F"/>
    <w:rsid w:val="00B47275"/>
    <w:rsid w:val="00B472A3"/>
    <w:rsid w:val="00B47D8E"/>
    <w:rsid w:val="00B47F60"/>
    <w:rsid w:val="00B50287"/>
    <w:rsid w:val="00B50846"/>
    <w:rsid w:val="00B50B7F"/>
    <w:rsid w:val="00B50E07"/>
    <w:rsid w:val="00B51C3B"/>
    <w:rsid w:val="00B51E77"/>
    <w:rsid w:val="00B51EA9"/>
    <w:rsid w:val="00B52540"/>
    <w:rsid w:val="00B52F3A"/>
    <w:rsid w:val="00B54477"/>
    <w:rsid w:val="00B54D2A"/>
    <w:rsid w:val="00B54ED6"/>
    <w:rsid w:val="00B55145"/>
    <w:rsid w:val="00B55686"/>
    <w:rsid w:val="00B55D98"/>
    <w:rsid w:val="00B55FF8"/>
    <w:rsid w:val="00B56726"/>
    <w:rsid w:val="00B57189"/>
    <w:rsid w:val="00B5771F"/>
    <w:rsid w:val="00B57D5A"/>
    <w:rsid w:val="00B604B6"/>
    <w:rsid w:val="00B60A64"/>
    <w:rsid w:val="00B60C52"/>
    <w:rsid w:val="00B6120E"/>
    <w:rsid w:val="00B61446"/>
    <w:rsid w:val="00B61B84"/>
    <w:rsid w:val="00B61E13"/>
    <w:rsid w:val="00B62BBB"/>
    <w:rsid w:val="00B630F0"/>
    <w:rsid w:val="00B634E8"/>
    <w:rsid w:val="00B63985"/>
    <w:rsid w:val="00B63A3A"/>
    <w:rsid w:val="00B63ED7"/>
    <w:rsid w:val="00B6553C"/>
    <w:rsid w:val="00B6554A"/>
    <w:rsid w:val="00B655EB"/>
    <w:rsid w:val="00B66126"/>
    <w:rsid w:val="00B665A8"/>
    <w:rsid w:val="00B6721C"/>
    <w:rsid w:val="00B67C7A"/>
    <w:rsid w:val="00B67DFA"/>
    <w:rsid w:val="00B705DB"/>
    <w:rsid w:val="00B70E69"/>
    <w:rsid w:val="00B727AA"/>
    <w:rsid w:val="00B72FFE"/>
    <w:rsid w:val="00B731AF"/>
    <w:rsid w:val="00B734AD"/>
    <w:rsid w:val="00B743A4"/>
    <w:rsid w:val="00B7496D"/>
    <w:rsid w:val="00B76CEE"/>
    <w:rsid w:val="00B77224"/>
    <w:rsid w:val="00B773E9"/>
    <w:rsid w:val="00B7780C"/>
    <w:rsid w:val="00B77BF0"/>
    <w:rsid w:val="00B81688"/>
    <w:rsid w:val="00B81B9D"/>
    <w:rsid w:val="00B81CDB"/>
    <w:rsid w:val="00B8259A"/>
    <w:rsid w:val="00B82750"/>
    <w:rsid w:val="00B828F8"/>
    <w:rsid w:val="00B82C19"/>
    <w:rsid w:val="00B82F44"/>
    <w:rsid w:val="00B838EF"/>
    <w:rsid w:val="00B846EB"/>
    <w:rsid w:val="00B847E5"/>
    <w:rsid w:val="00B84F4A"/>
    <w:rsid w:val="00B8505D"/>
    <w:rsid w:val="00B85B57"/>
    <w:rsid w:val="00B86007"/>
    <w:rsid w:val="00B8691C"/>
    <w:rsid w:val="00B86D80"/>
    <w:rsid w:val="00B86D9A"/>
    <w:rsid w:val="00B86E2E"/>
    <w:rsid w:val="00B86F2C"/>
    <w:rsid w:val="00B9181F"/>
    <w:rsid w:val="00B9215B"/>
    <w:rsid w:val="00B943BB"/>
    <w:rsid w:val="00B949D5"/>
    <w:rsid w:val="00B94A70"/>
    <w:rsid w:val="00B94CB2"/>
    <w:rsid w:val="00B94F5B"/>
    <w:rsid w:val="00B95356"/>
    <w:rsid w:val="00B9706D"/>
    <w:rsid w:val="00B97FA9"/>
    <w:rsid w:val="00BA019A"/>
    <w:rsid w:val="00BA06A4"/>
    <w:rsid w:val="00BA350C"/>
    <w:rsid w:val="00BA3560"/>
    <w:rsid w:val="00BA39EB"/>
    <w:rsid w:val="00BA3CBF"/>
    <w:rsid w:val="00BA3E28"/>
    <w:rsid w:val="00BA435B"/>
    <w:rsid w:val="00BA46D5"/>
    <w:rsid w:val="00BA4757"/>
    <w:rsid w:val="00BA4823"/>
    <w:rsid w:val="00BA5088"/>
    <w:rsid w:val="00BA5129"/>
    <w:rsid w:val="00BA5326"/>
    <w:rsid w:val="00BA5463"/>
    <w:rsid w:val="00BA5FDC"/>
    <w:rsid w:val="00BA622C"/>
    <w:rsid w:val="00BA6547"/>
    <w:rsid w:val="00BB06C9"/>
    <w:rsid w:val="00BB07CF"/>
    <w:rsid w:val="00BB11AD"/>
    <w:rsid w:val="00BB1218"/>
    <w:rsid w:val="00BB17E8"/>
    <w:rsid w:val="00BB1CEC"/>
    <w:rsid w:val="00BB2562"/>
    <w:rsid w:val="00BB27D6"/>
    <w:rsid w:val="00BB29BD"/>
    <w:rsid w:val="00BB2B7E"/>
    <w:rsid w:val="00BB2C9B"/>
    <w:rsid w:val="00BB2D4F"/>
    <w:rsid w:val="00BB2D92"/>
    <w:rsid w:val="00BB3731"/>
    <w:rsid w:val="00BB377B"/>
    <w:rsid w:val="00BB4272"/>
    <w:rsid w:val="00BB4496"/>
    <w:rsid w:val="00BB4650"/>
    <w:rsid w:val="00BB53BF"/>
    <w:rsid w:val="00BB5F6C"/>
    <w:rsid w:val="00BB6177"/>
    <w:rsid w:val="00BB6374"/>
    <w:rsid w:val="00BB7000"/>
    <w:rsid w:val="00BB7164"/>
    <w:rsid w:val="00BB744F"/>
    <w:rsid w:val="00BB771B"/>
    <w:rsid w:val="00BB7853"/>
    <w:rsid w:val="00BB78B4"/>
    <w:rsid w:val="00BB7CC9"/>
    <w:rsid w:val="00BC01DD"/>
    <w:rsid w:val="00BC0A04"/>
    <w:rsid w:val="00BC275A"/>
    <w:rsid w:val="00BC36EC"/>
    <w:rsid w:val="00BC3B37"/>
    <w:rsid w:val="00BC3DE7"/>
    <w:rsid w:val="00BC4144"/>
    <w:rsid w:val="00BC4D8E"/>
    <w:rsid w:val="00BC53F6"/>
    <w:rsid w:val="00BC5620"/>
    <w:rsid w:val="00BC5869"/>
    <w:rsid w:val="00BC58FD"/>
    <w:rsid w:val="00BC592E"/>
    <w:rsid w:val="00BC59B6"/>
    <w:rsid w:val="00BC5ABA"/>
    <w:rsid w:val="00BC75C5"/>
    <w:rsid w:val="00BC7DDA"/>
    <w:rsid w:val="00BC7DE4"/>
    <w:rsid w:val="00BD1293"/>
    <w:rsid w:val="00BD1530"/>
    <w:rsid w:val="00BD1547"/>
    <w:rsid w:val="00BD2458"/>
    <w:rsid w:val="00BD2CDF"/>
    <w:rsid w:val="00BD39F7"/>
    <w:rsid w:val="00BD3ABA"/>
    <w:rsid w:val="00BD51E2"/>
    <w:rsid w:val="00BD5BB4"/>
    <w:rsid w:val="00BD64C1"/>
    <w:rsid w:val="00BD6586"/>
    <w:rsid w:val="00BD6C57"/>
    <w:rsid w:val="00BD7325"/>
    <w:rsid w:val="00BD74EA"/>
    <w:rsid w:val="00BE0D33"/>
    <w:rsid w:val="00BE0FE7"/>
    <w:rsid w:val="00BE1129"/>
    <w:rsid w:val="00BE2060"/>
    <w:rsid w:val="00BE2185"/>
    <w:rsid w:val="00BE2AC6"/>
    <w:rsid w:val="00BE2CF8"/>
    <w:rsid w:val="00BE2EF2"/>
    <w:rsid w:val="00BE38E2"/>
    <w:rsid w:val="00BE42A0"/>
    <w:rsid w:val="00BE4539"/>
    <w:rsid w:val="00BE5103"/>
    <w:rsid w:val="00BE6318"/>
    <w:rsid w:val="00BE6730"/>
    <w:rsid w:val="00BE6CD3"/>
    <w:rsid w:val="00BE6E5A"/>
    <w:rsid w:val="00BE7588"/>
    <w:rsid w:val="00BE7846"/>
    <w:rsid w:val="00BF0AE6"/>
    <w:rsid w:val="00BF0B3F"/>
    <w:rsid w:val="00BF0CC2"/>
    <w:rsid w:val="00BF0CCB"/>
    <w:rsid w:val="00BF28BF"/>
    <w:rsid w:val="00BF3B1E"/>
    <w:rsid w:val="00BF3C1C"/>
    <w:rsid w:val="00BF4275"/>
    <w:rsid w:val="00BF475F"/>
    <w:rsid w:val="00BF48C1"/>
    <w:rsid w:val="00BF4A02"/>
    <w:rsid w:val="00BF569E"/>
    <w:rsid w:val="00BF5B1A"/>
    <w:rsid w:val="00BF600B"/>
    <w:rsid w:val="00BF75BA"/>
    <w:rsid w:val="00C0014F"/>
    <w:rsid w:val="00C00957"/>
    <w:rsid w:val="00C00D6E"/>
    <w:rsid w:val="00C00DC2"/>
    <w:rsid w:val="00C01020"/>
    <w:rsid w:val="00C011BB"/>
    <w:rsid w:val="00C015AF"/>
    <w:rsid w:val="00C0195A"/>
    <w:rsid w:val="00C01A2E"/>
    <w:rsid w:val="00C01B8E"/>
    <w:rsid w:val="00C021C4"/>
    <w:rsid w:val="00C025F6"/>
    <w:rsid w:val="00C02E22"/>
    <w:rsid w:val="00C03320"/>
    <w:rsid w:val="00C033E6"/>
    <w:rsid w:val="00C0347F"/>
    <w:rsid w:val="00C034BC"/>
    <w:rsid w:val="00C04365"/>
    <w:rsid w:val="00C04512"/>
    <w:rsid w:val="00C0477D"/>
    <w:rsid w:val="00C0487E"/>
    <w:rsid w:val="00C04EA8"/>
    <w:rsid w:val="00C04FE6"/>
    <w:rsid w:val="00C05B8B"/>
    <w:rsid w:val="00C05E75"/>
    <w:rsid w:val="00C0647E"/>
    <w:rsid w:val="00C064E8"/>
    <w:rsid w:val="00C06C28"/>
    <w:rsid w:val="00C074C3"/>
    <w:rsid w:val="00C07BAD"/>
    <w:rsid w:val="00C07C0C"/>
    <w:rsid w:val="00C07DD1"/>
    <w:rsid w:val="00C102FF"/>
    <w:rsid w:val="00C11758"/>
    <w:rsid w:val="00C11973"/>
    <w:rsid w:val="00C11A5B"/>
    <w:rsid w:val="00C11ABF"/>
    <w:rsid w:val="00C11B37"/>
    <w:rsid w:val="00C127DC"/>
    <w:rsid w:val="00C12C12"/>
    <w:rsid w:val="00C130E4"/>
    <w:rsid w:val="00C13975"/>
    <w:rsid w:val="00C13CE3"/>
    <w:rsid w:val="00C14449"/>
    <w:rsid w:val="00C14479"/>
    <w:rsid w:val="00C14DCE"/>
    <w:rsid w:val="00C157A0"/>
    <w:rsid w:val="00C157F2"/>
    <w:rsid w:val="00C15987"/>
    <w:rsid w:val="00C178E2"/>
    <w:rsid w:val="00C20635"/>
    <w:rsid w:val="00C208B4"/>
    <w:rsid w:val="00C20E19"/>
    <w:rsid w:val="00C215CA"/>
    <w:rsid w:val="00C22446"/>
    <w:rsid w:val="00C22E5E"/>
    <w:rsid w:val="00C23BB0"/>
    <w:rsid w:val="00C243BA"/>
    <w:rsid w:val="00C24415"/>
    <w:rsid w:val="00C24717"/>
    <w:rsid w:val="00C2477C"/>
    <w:rsid w:val="00C24B28"/>
    <w:rsid w:val="00C256DD"/>
    <w:rsid w:val="00C259A4"/>
    <w:rsid w:val="00C26528"/>
    <w:rsid w:val="00C27265"/>
    <w:rsid w:val="00C304AF"/>
    <w:rsid w:val="00C30F8D"/>
    <w:rsid w:val="00C31173"/>
    <w:rsid w:val="00C3145F"/>
    <w:rsid w:val="00C3182B"/>
    <w:rsid w:val="00C32170"/>
    <w:rsid w:val="00C32E5F"/>
    <w:rsid w:val="00C330CB"/>
    <w:rsid w:val="00C33176"/>
    <w:rsid w:val="00C33758"/>
    <w:rsid w:val="00C33EF2"/>
    <w:rsid w:val="00C34668"/>
    <w:rsid w:val="00C34759"/>
    <w:rsid w:val="00C34F12"/>
    <w:rsid w:val="00C353D0"/>
    <w:rsid w:val="00C35634"/>
    <w:rsid w:val="00C357CE"/>
    <w:rsid w:val="00C35863"/>
    <w:rsid w:val="00C35F06"/>
    <w:rsid w:val="00C37311"/>
    <w:rsid w:val="00C40348"/>
    <w:rsid w:val="00C406E7"/>
    <w:rsid w:val="00C4170A"/>
    <w:rsid w:val="00C41F64"/>
    <w:rsid w:val="00C42E9F"/>
    <w:rsid w:val="00C450DD"/>
    <w:rsid w:val="00C45CD7"/>
    <w:rsid w:val="00C45F1D"/>
    <w:rsid w:val="00C464E6"/>
    <w:rsid w:val="00C468DB"/>
    <w:rsid w:val="00C47078"/>
    <w:rsid w:val="00C474B8"/>
    <w:rsid w:val="00C47A17"/>
    <w:rsid w:val="00C5057C"/>
    <w:rsid w:val="00C5069E"/>
    <w:rsid w:val="00C507A8"/>
    <w:rsid w:val="00C50B57"/>
    <w:rsid w:val="00C51D0E"/>
    <w:rsid w:val="00C5204A"/>
    <w:rsid w:val="00C52247"/>
    <w:rsid w:val="00C5237F"/>
    <w:rsid w:val="00C52BED"/>
    <w:rsid w:val="00C53651"/>
    <w:rsid w:val="00C53991"/>
    <w:rsid w:val="00C53D21"/>
    <w:rsid w:val="00C54B42"/>
    <w:rsid w:val="00C54CD3"/>
    <w:rsid w:val="00C56539"/>
    <w:rsid w:val="00C56B34"/>
    <w:rsid w:val="00C57184"/>
    <w:rsid w:val="00C57FC1"/>
    <w:rsid w:val="00C6087B"/>
    <w:rsid w:val="00C60B85"/>
    <w:rsid w:val="00C60EC6"/>
    <w:rsid w:val="00C6183F"/>
    <w:rsid w:val="00C62082"/>
    <w:rsid w:val="00C620B1"/>
    <w:rsid w:val="00C628B2"/>
    <w:rsid w:val="00C62A6A"/>
    <w:rsid w:val="00C62AF5"/>
    <w:rsid w:val="00C62D80"/>
    <w:rsid w:val="00C62E8F"/>
    <w:rsid w:val="00C636DA"/>
    <w:rsid w:val="00C6377F"/>
    <w:rsid w:val="00C6421B"/>
    <w:rsid w:val="00C64399"/>
    <w:rsid w:val="00C64AE9"/>
    <w:rsid w:val="00C651ED"/>
    <w:rsid w:val="00C65AE3"/>
    <w:rsid w:val="00C66276"/>
    <w:rsid w:val="00C66493"/>
    <w:rsid w:val="00C67C13"/>
    <w:rsid w:val="00C67CAB"/>
    <w:rsid w:val="00C703A1"/>
    <w:rsid w:val="00C70CA0"/>
    <w:rsid w:val="00C716CE"/>
    <w:rsid w:val="00C71C79"/>
    <w:rsid w:val="00C71D9D"/>
    <w:rsid w:val="00C71F32"/>
    <w:rsid w:val="00C7212B"/>
    <w:rsid w:val="00C72943"/>
    <w:rsid w:val="00C72D18"/>
    <w:rsid w:val="00C72D2F"/>
    <w:rsid w:val="00C74574"/>
    <w:rsid w:val="00C77664"/>
    <w:rsid w:val="00C779C5"/>
    <w:rsid w:val="00C77BAF"/>
    <w:rsid w:val="00C77F30"/>
    <w:rsid w:val="00C77F66"/>
    <w:rsid w:val="00C80403"/>
    <w:rsid w:val="00C81658"/>
    <w:rsid w:val="00C81D0F"/>
    <w:rsid w:val="00C81F86"/>
    <w:rsid w:val="00C82BFE"/>
    <w:rsid w:val="00C83A9B"/>
    <w:rsid w:val="00C83C4D"/>
    <w:rsid w:val="00C83D2E"/>
    <w:rsid w:val="00C84A4D"/>
    <w:rsid w:val="00C84DEE"/>
    <w:rsid w:val="00C84E27"/>
    <w:rsid w:val="00C85E3B"/>
    <w:rsid w:val="00C85FB3"/>
    <w:rsid w:val="00C86086"/>
    <w:rsid w:val="00C870AF"/>
    <w:rsid w:val="00C873E1"/>
    <w:rsid w:val="00C90138"/>
    <w:rsid w:val="00C92589"/>
    <w:rsid w:val="00C9366B"/>
    <w:rsid w:val="00C939F7"/>
    <w:rsid w:val="00C93A29"/>
    <w:rsid w:val="00C93F8E"/>
    <w:rsid w:val="00C944D4"/>
    <w:rsid w:val="00C94E4D"/>
    <w:rsid w:val="00C94F1F"/>
    <w:rsid w:val="00C95A73"/>
    <w:rsid w:val="00C95F72"/>
    <w:rsid w:val="00C96828"/>
    <w:rsid w:val="00C96EBA"/>
    <w:rsid w:val="00C97295"/>
    <w:rsid w:val="00C97CB7"/>
    <w:rsid w:val="00CA0120"/>
    <w:rsid w:val="00CA023E"/>
    <w:rsid w:val="00CA06D6"/>
    <w:rsid w:val="00CA1548"/>
    <w:rsid w:val="00CA165C"/>
    <w:rsid w:val="00CA19E8"/>
    <w:rsid w:val="00CA1B47"/>
    <w:rsid w:val="00CA3C6C"/>
    <w:rsid w:val="00CA5B85"/>
    <w:rsid w:val="00CA5EC7"/>
    <w:rsid w:val="00CA5F95"/>
    <w:rsid w:val="00CA6957"/>
    <w:rsid w:val="00CA7E3F"/>
    <w:rsid w:val="00CB0188"/>
    <w:rsid w:val="00CB0A84"/>
    <w:rsid w:val="00CB1216"/>
    <w:rsid w:val="00CB25BA"/>
    <w:rsid w:val="00CB2F0C"/>
    <w:rsid w:val="00CB31A7"/>
    <w:rsid w:val="00CB363E"/>
    <w:rsid w:val="00CB3E57"/>
    <w:rsid w:val="00CB4BC9"/>
    <w:rsid w:val="00CB570A"/>
    <w:rsid w:val="00CB65E5"/>
    <w:rsid w:val="00CB667E"/>
    <w:rsid w:val="00CB7354"/>
    <w:rsid w:val="00CC020B"/>
    <w:rsid w:val="00CC05F2"/>
    <w:rsid w:val="00CC0626"/>
    <w:rsid w:val="00CC0654"/>
    <w:rsid w:val="00CC066E"/>
    <w:rsid w:val="00CC0940"/>
    <w:rsid w:val="00CC0EAF"/>
    <w:rsid w:val="00CC2821"/>
    <w:rsid w:val="00CC2E0F"/>
    <w:rsid w:val="00CC3101"/>
    <w:rsid w:val="00CC34CB"/>
    <w:rsid w:val="00CC3685"/>
    <w:rsid w:val="00CC3714"/>
    <w:rsid w:val="00CC4869"/>
    <w:rsid w:val="00CC56A6"/>
    <w:rsid w:val="00CC5B48"/>
    <w:rsid w:val="00CC6014"/>
    <w:rsid w:val="00CC61AF"/>
    <w:rsid w:val="00CC71A3"/>
    <w:rsid w:val="00CC782D"/>
    <w:rsid w:val="00CD042C"/>
    <w:rsid w:val="00CD0C88"/>
    <w:rsid w:val="00CD0EFB"/>
    <w:rsid w:val="00CD11D3"/>
    <w:rsid w:val="00CD13BA"/>
    <w:rsid w:val="00CD1715"/>
    <w:rsid w:val="00CD1A5E"/>
    <w:rsid w:val="00CD1BF2"/>
    <w:rsid w:val="00CD1D9E"/>
    <w:rsid w:val="00CD20A8"/>
    <w:rsid w:val="00CD20C3"/>
    <w:rsid w:val="00CD2241"/>
    <w:rsid w:val="00CD2607"/>
    <w:rsid w:val="00CD2611"/>
    <w:rsid w:val="00CD29F1"/>
    <w:rsid w:val="00CD2A08"/>
    <w:rsid w:val="00CD34D6"/>
    <w:rsid w:val="00CD3712"/>
    <w:rsid w:val="00CD3B42"/>
    <w:rsid w:val="00CD3FBF"/>
    <w:rsid w:val="00CD4859"/>
    <w:rsid w:val="00CD48FB"/>
    <w:rsid w:val="00CD4D89"/>
    <w:rsid w:val="00CD56FC"/>
    <w:rsid w:val="00CD5949"/>
    <w:rsid w:val="00CD5C74"/>
    <w:rsid w:val="00CD6180"/>
    <w:rsid w:val="00CD7458"/>
    <w:rsid w:val="00CD7DDD"/>
    <w:rsid w:val="00CD7FB4"/>
    <w:rsid w:val="00CE0517"/>
    <w:rsid w:val="00CE085B"/>
    <w:rsid w:val="00CE0960"/>
    <w:rsid w:val="00CE16DA"/>
    <w:rsid w:val="00CE1B79"/>
    <w:rsid w:val="00CE23E0"/>
    <w:rsid w:val="00CE272D"/>
    <w:rsid w:val="00CE29BC"/>
    <w:rsid w:val="00CE2BD9"/>
    <w:rsid w:val="00CE2E2B"/>
    <w:rsid w:val="00CE2FEE"/>
    <w:rsid w:val="00CE3447"/>
    <w:rsid w:val="00CE36B8"/>
    <w:rsid w:val="00CE440E"/>
    <w:rsid w:val="00CE4795"/>
    <w:rsid w:val="00CE4EFC"/>
    <w:rsid w:val="00CE626D"/>
    <w:rsid w:val="00CE6816"/>
    <w:rsid w:val="00CE6B6E"/>
    <w:rsid w:val="00CE73E0"/>
    <w:rsid w:val="00CE7A30"/>
    <w:rsid w:val="00CF0300"/>
    <w:rsid w:val="00CF05EC"/>
    <w:rsid w:val="00CF0750"/>
    <w:rsid w:val="00CF0A1D"/>
    <w:rsid w:val="00CF0C1D"/>
    <w:rsid w:val="00CF1011"/>
    <w:rsid w:val="00CF103D"/>
    <w:rsid w:val="00CF1968"/>
    <w:rsid w:val="00CF1E5E"/>
    <w:rsid w:val="00CF423D"/>
    <w:rsid w:val="00CF439D"/>
    <w:rsid w:val="00CF4B11"/>
    <w:rsid w:val="00CF4E16"/>
    <w:rsid w:val="00CF4EF9"/>
    <w:rsid w:val="00CF5687"/>
    <w:rsid w:val="00CF5E81"/>
    <w:rsid w:val="00CF6109"/>
    <w:rsid w:val="00CF6867"/>
    <w:rsid w:val="00CF691A"/>
    <w:rsid w:val="00CF6DF9"/>
    <w:rsid w:val="00CF71B0"/>
    <w:rsid w:val="00D00697"/>
    <w:rsid w:val="00D00E1A"/>
    <w:rsid w:val="00D01920"/>
    <w:rsid w:val="00D019DE"/>
    <w:rsid w:val="00D02429"/>
    <w:rsid w:val="00D0369E"/>
    <w:rsid w:val="00D03807"/>
    <w:rsid w:val="00D03A48"/>
    <w:rsid w:val="00D03C53"/>
    <w:rsid w:val="00D03FD9"/>
    <w:rsid w:val="00D0410F"/>
    <w:rsid w:val="00D04626"/>
    <w:rsid w:val="00D0470C"/>
    <w:rsid w:val="00D05FDA"/>
    <w:rsid w:val="00D062DC"/>
    <w:rsid w:val="00D0663E"/>
    <w:rsid w:val="00D068BD"/>
    <w:rsid w:val="00D06970"/>
    <w:rsid w:val="00D0728A"/>
    <w:rsid w:val="00D075B4"/>
    <w:rsid w:val="00D075C0"/>
    <w:rsid w:val="00D0781C"/>
    <w:rsid w:val="00D100ED"/>
    <w:rsid w:val="00D10B05"/>
    <w:rsid w:val="00D1117E"/>
    <w:rsid w:val="00D116A3"/>
    <w:rsid w:val="00D11E6B"/>
    <w:rsid w:val="00D11EF8"/>
    <w:rsid w:val="00D1256B"/>
    <w:rsid w:val="00D125F4"/>
    <w:rsid w:val="00D1270A"/>
    <w:rsid w:val="00D12B53"/>
    <w:rsid w:val="00D13E59"/>
    <w:rsid w:val="00D14726"/>
    <w:rsid w:val="00D14AA9"/>
    <w:rsid w:val="00D159CF"/>
    <w:rsid w:val="00D16646"/>
    <w:rsid w:val="00D1701B"/>
    <w:rsid w:val="00D178C1"/>
    <w:rsid w:val="00D2008C"/>
    <w:rsid w:val="00D20504"/>
    <w:rsid w:val="00D20942"/>
    <w:rsid w:val="00D20954"/>
    <w:rsid w:val="00D210F6"/>
    <w:rsid w:val="00D214DA"/>
    <w:rsid w:val="00D2181E"/>
    <w:rsid w:val="00D21C3F"/>
    <w:rsid w:val="00D2228B"/>
    <w:rsid w:val="00D23157"/>
    <w:rsid w:val="00D239DC"/>
    <w:rsid w:val="00D241EA"/>
    <w:rsid w:val="00D2457D"/>
    <w:rsid w:val="00D24F75"/>
    <w:rsid w:val="00D25062"/>
    <w:rsid w:val="00D260AC"/>
    <w:rsid w:val="00D26376"/>
    <w:rsid w:val="00D265B3"/>
    <w:rsid w:val="00D26BC1"/>
    <w:rsid w:val="00D26DB6"/>
    <w:rsid w:val="00D27202"/>
    <w:rsid w:val="00D27F48"/>
    <w:rsid w:val="00D30237"/>
    <w:rsid w:val="00D3028B"/>
    <w:rsid w:val="00D306B4"/>
    <w:rsid w:val="00D30C6E"/>
    <w:rsid w:val="00D328CC"/>
    <w:rsid w:val="00D32B29"/>
    <w:rsid w:val="00D32E7A"/>
    <w:rsid w:val="00D332F2"/>
    <w:rsid w:val="00D333BE"/>
    <w:rsid w:val="00D34421"/>
    <w:rsid w:val="00D34B8F"/>
    <w:rsid w:val="00D3563C"/>
    <w:rsid w:val="00D357E9"/>
    <w:rsid w:val="00D35986"/>
    <w:rsid w:val="00D35A56"/>
    <w:rsid w:val="00D35ADF"/>
    <w:rsid w:val="00D360F6"/>
    <w:rsid w:val="00D36202"/>
    <w:rsid w:val="00D368D8"/>
    <w:rsid w:val="00D373B3"/>
    <w:rsid w:val="00D37533"/>
    <w:rsid w:val="00D37694"/>
    <w:rsid w:val="00D3798D"/>
    <w:rsid w:val="00D379F7"/>
    <w:rsid w:val="00D403E4"/>
    <w:rsid w:val="00D41468"/>
    <w:rsid w:val="00D41970"/>
    <w:rsid w:val="00D41AE0"/>
    <w:rsid w:val="00D41F71"/>
    <w:rsid w:val="00D42F74"/>
    <w:rsid w:val="00D43732"/>
    <w:rsid w:val="00D43D11"/>
    <w:rsid w:val="00D43E53"/>
    <w:rsid w:val="00D4408B"/>
    <w:rsid w:val="00D4471C"/>
    <w:rsid w:val="00D45E02"/>
    <w:rsid w:val="00D4673E"/>
    <w:rsid w:val="00D46A36"/>
    <w:rsid w:val="00D46DBD"/>
    <w:rsid w:val="00D47100"/>
    <w:rsid w:val="00D474EF"/>
    <w:rsid w:val="00D47745"/>
    <w:rsid w:val="00D47753"/>
    <w:rsid w:val="00D47A0A"/>
    <w:rsid w:val="00D500D5"/>
    <w:rsid w:val="00D50E28"/>
    <w:rsid w:val="00D51198"/>
    <w:rsid w:val="00D512C8"/>
    <w:rsid w:val="00D5147F"/>
    <w:rsid w:val="00D51B3A"/>
    <w:rsid w:val="00D521AE"/>
    <w:rsid w:val="00D52DE0"/>
    <w:rsid w:val="00D533F8"/>
    <w:rsid w:val="00D54305"/>
    <w:rsid w:val="00D54392"/>
    <w:rsid w:val="00D54A50"/>
    <w:rsid w:val="00D54E83"/>
    <w:rsid w:val="00D55957"/>
    <w:rsid w:val="00D55EDE"/>
    <w:rsid w:val="00D55FAD"/>
    <w:rsid w:val="00D56140"/>
    <w:rsid w:val="00D56634"/>
    <w:rsid w:val="00D56891"/>
    <w:rsid w:val="00D568AA"/>
    <w:rsid w:val="00D56B2F"/>
    <w:rsid w:val="00D578EA"/>
    <w:rsid w:val="00D57DB3"/>
    <w:rsid w:val="00D602AC"/>
    <w:rsid w:val="00D608CF"/>
    <w:rsid w:val="00D609C8"/>
    <w:rsid w:val="00D60BB1"/>
    <w:rsid w:val="00D61108"/>
    <w:rsid w:val="00D615C9"/>
    <w:rsid w:val="00D61841"/>
    <w:rsid w:val="00D61C26"/>
    <w:rsid w:val="00D61E84"/>
    <w:rsid w:val="00D62CB5"/>
    <w:rsid w:val="00D62DA4"/>
    <w:rsid w:val="00D62E41"/>
    <w:rsid w:val="00D63302"/>
    <w:rsid w:val="00D64937"/>
    <w:rsid w:val="00D64A0E"/>
    <w:rsid w:val="00D65E32"/>
    <w:rsid w:val="00D6694B"/>
    <w:rsid w:val="00D66FA4"/>
    <w:rsid w:val="00D704FE"/>
    <w:rsid w:val="00D70918"/>
    <w:rsid w:val="00D70D1B"/>
    <w:rsid w:val="00D71F3A"/>
    <w:rsid w:val="00D72625"/>
    <w:rsid w:val="00D73371"/>
    <w:rsid w:val="00D73710"/>
    <w:rsid w:val="00D73823"/>
    <w:rsid w:val="00D73D27"/>
    <w:rsid w:val="00D7470D"/>
    <w:rsid w:val="00D7480E"/>
    <w:rsid w:val="00D74C26"/>
    <w:rsid w:val="00D7552D"/>
    <w:rsid w:val="00D76186"/>
    <w:rsid w:val="00D772C6"/>
    <w:rsid w:val="00D80222"/>
    <w:rsid w:val="00D80673"/>
    <w:rsid w:val="00D812D6"/>
    <w:rsid w:val="00D81E3B"/>
    <w:rsid w:val="00D82265"/>
    <w:rsid w:val="00D8362C"/>
    <w:rsid w:val="00D83B4A"/>
    <w:rsid w:val="00D83B8A"/>
    <w:rsid w:val="00D83FC2"/>
    <w:rsid w:val="00D847DE"/>
    <w:rsid w:val="00D85A17"/>
    <w:rsid w:val="00D85B2D"/>
    <w:rsid w:val="00D85B81"/>
    <w:rsid w:val="00D85F19"/>
    <w:rsid w:val="00D86646"/>
    <w:rsid w:val="00D86647"/>
    <w:rsid w:val="00D86C80"/>
    <w:rsid w:val="00D901E1"/>
    <w:rsid w:val="00D90293"/>
    <w:rsid w:val="00D90DCC"/>
    <w:rsid w:val="00D90DEA"/>
    <w:rsid w:val="00D926EE"/>
    <w:rsid w:val="00D9456C"/>
    <w:rsid w:val="00D947AB"/>
    <w:rsid w:val="00D95340"/>
    <w:rsid w:val="00D95562"/>
    <w:rsid w:val="00D95742"/>
    <w:rsid w:val="00D9583F"/>
    <w:rsid w:val="00D95BA5"/>
    <w:rsid w:val="00D95D09"/>
    <w:rsid w:val="00D9654F"/>
    <w:rsid w:val="00D97196"/>
    <w:rsid w:val="00D97AFF"/>
    <w:rsid w:val="00D97DBA"/>
    <w:rsid w:val="00D97E43"/>
    <w:rsid w:val="00DA0591"/>
    <w:rsid w:val="00DA129D"/>
    <w:rsid w:val="00DA13BD"/>
    <w:rsid w:val="00DA215E"/>
    <w:rsid w:val="00DA354C"/>
    <w:rsid w:val="00DA3B31"/>
    <w:rsid w:val="00DA3E62"/>
    <w:rsid w:val="00DA49DF"/>
    <w:rsid w:val="00DA5E98"/>
    <w:rsid w:val="00DA6952"/>
    <w:rsid w:val="00DA6E08"/>
    <w:rsid w:val="00DB0112"/>
    <w:rsid w:val="00DB038F"/>
    <w:rsid w:val="00DB04E9"/>
    <w:rsid w:val="00DB1267"/>
    <w:rsid w:val="00DB16DC"/>
    <w:rsid w:val="00DB17D4"/>
    <w:rsid w:val="00DB17E3"/>
    <w:rsid w:val="00DB1C75"/>
    <w:rsid w:val="00DB1D22"/>
    <w:rsid w:val="00DB1E4F"/>
    <w:rsid w:val="00DB3146"/>
    <w:rsid w:val="00DB3CC1"/>
    <w:rsid w:val="00DB4092"/>
    <w:rsid w:val="00DB4304"/>
    <w:rsid w:val="00DB44F5"/>
    <w:rsid w:val="00DB53AD"/>
    <w:rsid w:val="00DB5D7D"/>
    <w:rsid w:val="00DB65C9"/>
    <w:rsid w:val="00DB6920"/>
    <w:rsid w:val="00DB7072"/>
    <w:rsid w:val="00DB76F3"/>
    <w:rsid w:val="00DB7A22"/>
    <w:rsid w:val="00DC00F1"/>
    <w:rsid w:val="00DC029D"/>
    <w:rsid w:val="00DC034C"/>
    <w:rsid w:val="00DC0672"/>
    <w:rsid w:val="00DC12A7"/>
    <w:rsid w:val="00DC1F78"/>
    <w:rsid w:val="00DC2999"/>
    <w:rsid w:val="00DC2BA8"/>
    <w:rsid w:val="00DC3188"/>
    <w:rsid w:val="00DC400B"/>
    <w:rsid w:val="00DC5251"/>
    <w:rsid w:val="00DC5DB0"/>
    <w:rsid w:val="00DC5DB4"/>
    <w:rsid w:val="00DC5E2B"/>
    <w:rsid w:val="00DC6610"/>
    <w:rsid w:val="00DC676E"/>
    <w:rsid w:val="00DC6AE2"/>
    <w:rsid w:val="00DC6C74"/>
    <w:rsid w:val="00DC7C45"/>
    <w:rsid w:val="00DC7F69"/>
    <w:rsid w:val="00DD0699"/>
    <w:rsid w:val="00DD0771"/>
    <w:rsid w:val="00DD1C5D"/>
    <w:rsid w:val="00DD2189"/>
    <w:rsid w:val="00DD2A05"/>
    <w:rsid w:val="00DD3083"/>
    <w:rsid w:val="00DD3BE5"/>
    <w:rsid w:val="00DD42C7"/>
    <w:rsid w:val="00DD437F"/>
    <w:rsid w:val="00DD4585"/>
    <w:rsid w:val="00DD46E5"/>
    <w:rsid w:val="00DD4DD6"/>
    <w:rsid w:val="00DD5387"/>
    <w:rsid w:val="00DD6CF8"/>
    <w:rsid w:val="00DD747B"/>
    <w:rsid w:val="00DD7A08"/>
    <w:rsid w:val="00DE05E0"/>
    <w:rsid w:val="00DE3D59"/>
    <w:rsid w:val="00DE427D"/>
    <w:rsid w:val="00DE4528"/>
    <w:rsid w:val="00DE4794"/>
    <w:rsid w:val="00DE4CC9"/>
    <w:rsid w:val="00DE5B71"/>
    <w:rsid w:val="00DE618F"/>
    <w:rsid w:val="00DE6460"/>
    <w:rsid w:val="00DE67D5"/>
    <w:rsid w:val="00DE6F66"/>
    <w:rsid w:val="00DE7F51"/>
    <w:rsid w:val="00DF0EBE"/>
    <w:rsid w:val="00DF13D0"/>
    <w:rsid w:val="00DF2AA1"/>
    <w:rsid w:val="00DF2E28"/>
    <w:rsid w:val="00DF2EEA"/>
    <w:rsid w:val="00DF30EE"/>
    <w:rsid w:val="00DF442E"/>
    <w:rsid w:val="00DF50F1"/>
    <w:rsid w:val="00DF5271"/>
    <w:rsid w:val="00DF5E51"/>
    <w:rsid w:val="00DF60D8"/>
    <w:rsid w:val="00DF63B7"/>
    <w:rsid w:val="00DF6A65"/>
    <w:rsid w:val="00DF6D06"/>
    <w:rsid w:val="00DF6EFC"/>
    <w:rsid w:val="00DF6F36"/>
    <w:rsid w:val="00DF7017"/>
    <w:rsid w:val="00DF7476"/>
    <w:rsid w:val="00DF7928"/>
    <w:rsid w:val="00DF7B7F"/>
    <w:rsid w:val="00DF7BEE"/>
    <w:rsid w:val="00E004B9"/>
    <w:rsid w:val="00E00C78"/>
    <w:rsid w:val="00E00E41"/>
    <w:rsid w:val="00E00F18"/>
    <w:rsid w:val="00E0100B"/>
    <w:rsid w:val="00E0119F"/>
    <w:rsid w:val="00E011F5"/>
    <w:rsid w:val="00E012CA"/>
    <w:rsid w:val="00E014CE"/>
    <w:rsid w:val="00E01979"/>
    <w:rsid w:val="00E01E39"/>
    <w:rsid w:val="00E01FCC"/>
    <w:rsid w:val="00E022F1"/>
    <w:rsid w:val="00E02A20"/>
    <w:rsid w:val="00E02A37"/>
    <w:rsid w:val="00E02F35"/>
    <w:rsid w:val="00E032F2"/>
    <w:rsid w:val="00E03ABD"/>
    <w:rsid w:val="00E03D45"/>
    <w:rsid w:val="00E04478"/>
    <w:rsid w:val="00E0480B"/>
    <w:rsid w:val="00E0625A"/>
    <w:rsid w:val="00E075C0"/>
    <w:rsid w:val="00E078F5"/>
    <w:rsid w:val="00E10880"/>
    <w:rsid w:val="00E12DE0"/>
    <w:rsid w:val="00E13192"/>
    <w:rsid w:val="00E1454F"/>
    <w:rsid w:val="00E14B3C"/>
    <w:rsid w:val="00E14CD4"/>
    <w:rsid w:val="00E153D8"/>
    <w:rsid w:val="00E167BD"/>
    <w:rsid w:val="00E16B01"/>
    <w:rsid w:val="00E16C4F"/>
    <w:rsid w:val="00E16F17"/>
    <w:rsid w:val="00E17D7C"/>
    <w:rsid w:val="00E201C1"/>
    <w:rsid w:val="00E201DB"/>
    <w:rsid w:val="00E20742"/>
    <w:rsid w:val="00E21AEA"/>
    <w:rsid w:val="00E22836"/>
    <w:rsid w:val="00E22F57"/>
    <w:rsid w:val="00E234FF"/>
    <w:rsid w:val="00E24611"/>
    <w:rsid w:val="00E246BF"/>
    <w:rsid w:val="00E2551E"/>
    <w:rsid w:val="00E25B5C"/>
    <w:rsid w:val="00E26439"/>
    <w:rsid w:val="00E27A8C"/>
    <w:rsid w:val="00E27B2E"/>
    <w:rsid w:val="00E305B1"/>
    <w:rsid w:val="00E3088B"/>
    <w:rsid w:val="00E30904"/>
    <w:rsid w:val="00E30FA1"/>
    <w:rsid w:val="00E32D98"/>
    <w:rsid w:val="00E32E62"/>
    <w:rsid w:val="00E3357D"/>
    <w:rsid w:val="00E33BF0"/>
    <w:rsid w:val="00E35EDE"/>
    <w:rsid w:val="00E36678"/>
    <w:rsid w:val="00E366DB"/>
    <w:rsid w:val="00E368D5"/>
    <w:rsid w:val="00E375FE"/>
    <w:rsid w:val="00E37A71"/>
    <w:rsid w:val="00E40123"/>
    <w:rsid w:val="00E40AFB"/>
    <w:rsid w:val="00E411A1"/>
    <w:rsid w:val="00E41200"/>
    <w:rsid w:val="00E414D7"/>
    <w:rsid w:val="00E417AE"/>
    <w:rsid w:val="00E419A6"/>
    <w:rsid w:val="00E41C32"/>
    <w:rsid w:val="00E426A7"/>
    <w:rsid w:val="00E42845"/>
    <w:rsid w:val="00E437C9"/>
    <w:rsid w:val="00E43A79"/>
    <w:rsid w:val="00E43F2B"/>
    <w:rsid w:val="00E4424B"/>
    <w:rsid w:val="00E447B8"/>
    <w:rsid w:val="00E448FA"/>
    <w:rsid w:val="00E44972"/>
    <w:rsid w:val="00E457C1"/>
    <w:rsid w:val="00E45CF1"/>
    <w:rsid w:val="00E463B5"/>
    <w:rsid w:val="00E46A4A"/>
    <w:rsid w:val="00E46A98"/>
    <w:rsid w:val="00E46B18"/>
    <w:rsid w:val="00E47505"/>
    <w:rsid w:val="00E47AD5"/>
    <w:rsid w:val="00E47C36"/>
    <w:rsid w:val="00E50413"/>
    <w:rsid w:val="00E50682"/>
    <w:rsid w:val="00E51622"/>
    <w:rsid w:val="00E51FD4"/>
    <w:rsid w:val="00E51FF7"/>
    <w:rsid w:val="00E52253"/>
    <w:rsid w:val="00E52AFB"/>
    <w:rsid w:val="00E52CF6"/>
    <w:rsid w:val="00E530CC"/>
    <w:rsid w:val="00E53B6B"/>
    <w:rsid w:val="00E54441"/>
    <w:rsid w:val="00E546FA"/>
    <w:rsid w:val="00E5550C"/>
    <w:rsid w:val="00E55A7E"/>
    <w:rsid w:val="00E5683B"/>
    <w:rsid w:val="00E568DF"/>
    <w:rsid w:val="00E57070"/>
    <w:rsid w:val="00E60B9D"/>
    <w:rsid w:val="00E60CA3"/>
    <w:rsid w:val="00E613B1"/>
    <w:rsid w:val="00E61547"/>
    <w:rsid w:val="00E61624"/>
    <w:rsid w:val="00E62302"/>
    <w:rsid w:val="00E62771"/>
    <w:rsid w:val="00E629CD"/>
    <w:rsid w:val="00E62EB4"/>
    <w:rsid w:val="00E637A1"/>
    <w:rsid w:val="00E63C50"/>
    <w:rsid w:val="00E6401D"/>
    <w:rsid w:val="00E640F9"/>
    <w:rsid w:val="00E6416D"/>
    <w:rsid w:val="00E6427E"/>
    <w:rsid w:val="00E643A4"/>
    <w:rsid w:val="00E645C5"/>
    <w:rsid w:val="00E64760"/>
    <w:rsid w:val="00E652CE"/>
    <w:rsid w:val="00E66F2A"/>
    <w:rsid w:val="00E66F78"/>
    <w:rsid w:val="00E67310"/>
    <w:rsid w:val="00E67DA4"/>
    <w:rsid w:val="00E708B1"/>
    <w:rsid w:val="00E70EB0"/>
    <w:rsid w:val="00E71180"/>
    <w:rsid w:val="00E717BD"/>
    <w:rsid w:val="00E72168"/>
    <w:rsid w:val="00E72517"/>
    <w:rsid w:val="00E72589"/>
    <w:rsid w:val="00E73073"/>
    <w:rsid w:val="00E732B9"/>
    <w:rsid w:val="00E737E0"/>
    <w:rsid w:val="00E73A76"/>
    <w:rsid w:val="00E74C04"/>
    <w:rsid w:val="00E74D44"/>
    <w:rsid w:val="00E74FCA"/>
    <w:rsid w:val="00E76493"/>
    <w:rsid w:val="00E76F74"/>
    <w:rsid w:val="00E779A9"/>
    <w:rsid w:val="00E820FF"/>
    <w:rsid w:val="00E82119"/>
    <w:rsid w:val="00E839EB"/>
    <w:rsid w:val="00E83E82"/>
    <w:rsid w:val="00E83ECD"/>
    <w:rsid w:val="00E84B70"/>
    <w:rsid w:val="00E856E9"/>
    <w:rsid w:val="00E86314"/>
    <w:rsid w:val="00E86674"/>
    <w:rsid w:val="00E86B1B"/>
    <w:rsid w:val="00E87ECA"/>
    <w:rsid w:val="00E90D46"/>
    <w:rsid w:val="00E9150B"/>
    <w:rsid w:val="00E9179D"/>
    <w:rsid w:val="00E91FD3"/>
    <w:rsid w:val="00E92CD3"/>
    <w:rsid w:val="00E92ECF"/>
    <w:rsid w:val="00E9308A"/>
    <w:rsid w:val="00E9375B"/>
    <w:rsid w:val="00E93B97"/>
    <w:rsid w:val="00E944D8"/>
    <w:rsid w:val="00E94F76"/>
    <w:rsid w:val="00E95CA6"/>
    <w:rsid w:val="00E96FB7"/>
    <w:rsid w:val="00E97A1A"/>
    <w:rsid w:val="00EA04E4"/>
    <w:rsid w:val="00EA0989"/>
    <w:rsid w:val="00EA0B02"/>
    <w:rsid w:val="00EA1E5B"/>
    <w:rsid w:val="00EA2411"/>
    <w:rsid w:val="00EA2EBC"/>
    <w:rsid w:val="00EA2FF5"/>
    <w:rsid w:val="00EA371C"/>
    <w:rsid w:val="00EA3818"/>
    <w:rsid w:val="00EA411A"/>
    <w:rsid w:val="00EA4374"/>
    <w:rsid w:val="00EA4585"/>
    <w:rsid w:val="00EA48AA"/>
    <w:rsid w:val="00EA4C1E"/>
    <w:rsid w:val="00EA6998"/>
    <w:rsid w:val="00EA6DA1"/>
    <w:rsid w:val="00EA6E78"/>
    <w:rsid w:val="00EA7086"/>
    <w:rsid w:val="00EA7904"/>
    <w:rsid w:val="00EA7D71"/>
    <w:rsid w:val="00EB027B"/>
    <w:rsid w:val="00EB03DD"/>
    <w:rsid w:val="00EB1743"/>
    <w:rsid w:val="00EB1CFF"/>
    <w:rsid w:val="00EB4103"/>
    <w:rsid w:val="00EB4DA1"/>
    <w:rsid w:val="00EB5FDB"/>
    <w:rsid w:val="00EB6474"/>
    <w:rsid w:val="00EB663D"/>
    <w:rsid w:val="00EB66D8"/>
    <w:rsid w:val="00EB6C64"/>
    <w:rsid w:val="00EC0547"/>
    <w:rsid w:val="00EC081A"/>
    <w:rsid w:val="00EC09AD"/>
    <w:rsid w:val="00EC0A88"/>
    <w:rsid w:val="00EC0C7C"/>
    <w:rsid w:val="00EC1305"/>
    <w:rsid w:val="00EC17B4"/>
    <w:rsid w:val="00EC1D5B"/>
    <w:rsid w:val="00EC25E9"/>
    <w:rsid w:val="00EC2839"/>
    <w:rsid w:val="00EC35DB"/>
    <w:rsid w:val="00EC3CED"/>
    <w:rsid w:val="00EC4019"/>
    <w:rsid w:val="00EC41C4"/>
    <w:rsid w:val="00EC4F43"/>
    <w:rsid w:val="00EC5B0A"/>
    <w:rsid w:val="00EC6522"/>
    <w:rsid w:val="00EC6B5A"/>
    <w:rsid w:val="00EC6DDA"/>
    <w:rsid w:val="00EC78D8"/>
    <w:rsid w:val="00EC7909"/>
    <w:rsid w:val="00ED0245"/>
    <w:rsid w:val="00ED0A78"/>
    <w:rsid w:val="00ED0F4B"/>
    <w:rsid w:val="00ED120B"/>
    <w:rsid w:val="00ED19C6"/>
    <w:rsid w:val="00ED2494"/>
    <w:rsid w:val="00ED2863"/>
    <w:rsid w:val="00ED2D09"/>
    <w:rsid w:val="00ED547D"/>
    <w:rsid w:val="00ED54C2"/>
    <w:rsid w:val="00ED5679"/>
    <w:rsid w:val="00ED69A5"/>
    <w:rsid w:val="00ED7349"/>
    <w:rsid w:val="00ED792D"/>
    <w:rsid w:val="00ED7C45"/>
    <w:rsid w:val="00ED7EF4"/>
    <w:rsid w:val="00EE05BD"/>
    <w:rsid w:val="00EE210A"/>
    <w:rsid w:val="00EE2731"/>
    <w:rsid w:val="00EE37F8"/>
    <w:rsid w:val="00EE399E"/>
    <w:rsid w:val="00EE3CDA"/>
    <w:rsid w:val="00EE3E71"/>
    <w:rsid w:val="00EE4766"/>
    <w:rsid w:val="00EE5A57"/>
    <w:rsid w:val="00EE5DBE"/>
    <w:rsid w:val="00EE73AC"/>
    <w:rsid w:val="00EE74E8"/>
    <w:rsid w:val="00EE7618"/>
    <w:rsid w:val="00EE7AEB"/>
    <w:rsid w:val="00EE7D86"/>
    <w:rsid w:val="00EE7F73"/>
    <w:rsid w:val="00EF00DA"/>
    <w:rsid w:val="00EF0155"/>
    <w:rsid w:val="00EF01FD"/>
    <w:rsid w:val="00EF04AF"/>
    <w:rsid w:val="00EF05F0"/>
    <w:rsid w:val="00EF0E00"/>
    <w:rsid w:val="00EF419A"/>
    <w:rsid w:val="00EF4451"/>
    <w:rsid w:val="00EF46E7"/>
    <w:rsid w:val="00EF4962"/>
    <w:rsid w:val="00EF4AF2"/>
    <w:rsid w:val="00EF4D8F"/>
    <w:rsid w:val="00EF54A9"/>
    <w:rsid w:val="00EF5E57"/>
    <w:rsid w:val="00EF6A94"/>
    <w:rsid w:val="00EF6CDE"/>
    <w:rsid w:val="00EF6EC0"/>
    <w:rsid w:val="00F0033B"/>
    <w:rsid w:val="00F00660"/>
    <w:rsid w:val="00F00C76"/>
    <w:rsid w:val="00F00DC4"/>
    <w:rsid w:val="00F00F23"/>
    <w:rsid w:val="00F00FAC"/>
    <w:rsid w:val="00F0149E"/>
    <w:rsid w:val="00F02272"/>
    <w:rsid w:val="00F023A2"/>
    <w:rsid w:val="00F0306B"/>
    <w:rsid w:val="00F0318B"/>
    <w:rsid w:val="00F03401"/>
    <w:rsid w:val="00F0398D"/>
    <w:rsid w:val="00F040B5"/>
    <w:rsid w:val="00F042D6"/>
    <w:rsid w:val="00F05EAF"/>
    <w:rsid w:val="00F07392"/>
    <w:rsid w:val="00F07E66"/>
    <w:rsid w:val="00F113C0"/>
    <w:rsid w:val="00F115F4"/>
    <w:rsid w:val="00F11A15"/>
    <w:rsid w:val="00F11C13"/>
    <w:rsid w:val="00F11C3E"/>
    <w:rsid w:val="00F121C5"/>
    <w:rsid w:val="00F1239A"/>
    <w:rsid w:val="00F1282F"/>
    <w:rsid w:val="00F1302C"/>
    <w:rsid w:val="00F14091"/>
    <w:rsid w:val="00F1494E"/>
    <w:rsid w:val="00F14C36"/>
    <w:rsid w:val="00F15ACF"/>
    <w:rsid w:val="00F15D5F"/>
    <w:rsid w:val="00F161D4"/>
    <w:rsid w:val="00F16443"/>
    <w:rsid w:val="00F16B90"/>
    <w:rsid w:val="00F16C25"/>
    <w:rsid w:val="00F16CE1"/>
    <w:rsid w:val="00F20EF2"/>
    <w:rsid w:val="00F216CC"/>
    <w:rsid w:val="00F216D9"/>
    <w:rsid w:val="00F21886"/>
    <w:rsid w:val="00F22297"/>
    <w:rsid w:val="00F22EC9"/>
    <w:rsid w:val="00F23DC7"/>
    <w:rsid w:val="00F25915"/>
    <w:rsid w:val="00F259EC"/>
    <w:rsid w:val="00F26327"/>
    <w:rsid w:val="00F267FB"/>
    <w:rsid w:val="00F270A3"/>
    <w:rsid w:val="00F27294"/>
    <w:rsid w:val="00F27315"/>
    <w:rsid w:val="00F27E7E"/>
    <w:rsid w:val="00F30948"/>
    <w:rsid w:val="00F310C5"/>
    <w:rsid w:val="00F31E13"/>
    <w:rsid w:val="00F324E1"/>
    <w:rsid w:val="00F32A62"/>
    <w:rsid w:val="00F33217"/>
    <w:rsid w:val="00F33F63"/>
    <w:rsid w:val="00F34415"/>
    <w:rsid w:val="00F34DAA"/>
    <w:rsid w:val="00F35BF3"/>
    <w:rsid w:val="00F36684"/>
    <w:rsid w:val="00F366F2"/>
    <w:rsid w:val="00F36824"/>
    <w:rsid w:val="00F36D97"/>
    <w:rsid w:val="00F372E2"/>
    <w:rsid w:val="00F378E3"/>
    <w:rsid w:val="00F40092"/>
    <w:rsid w:val="00F40974"/>
    <w:rsid w:val="00F40B46"/>
    <w:rsid w:val="00F40BE9"/>
    <w:rsid w:val="00F41351"/>
    <w:rsid w:val="00F4221D"/>
    <w:rsid w:val="00F42932"/>
    <w:rsid w:val="00F43FF2"/>
    <w:rsid w:val="00F45761"/>
    <w:rsid w:val="00F46429"/>
    <w:rsid w:val="00F46B2A"/>
    <w:rsid w:val="00F5080A"/>
    <w:rsid w:val="00F509AF"/>
    <w:rsid w:val="00F513B4"/>
    <w:rsid w:val="00F516B4"/>
    <w:rsid w:val="00F51BFE"/>
    <w:rsid w:val="00F52634"/>
    <w:rsid w:val="00F52A39"/>
    <w:rsid w:val="00F52A9D"/>
    <w:rsid w:val="00F53E5E"/>
    <w:rsid w:val="00F53EBA"/>
    <w:rsid w:val="00F54462"/>
    <w:rsid w:val="00F54822"/>
    <w:rsid w:val="00F55258"/>
    <w:rsid w:val="00F55473"/>
    <w:rsid w:val="00F55FA6"/>
    <w:rsid w:val="00F56165"/>
    <w:rsid w:val="00F5722E"/>
    <w:rsid w:val="00F57ACE"/>
    <w:rsid w:val="00F6068F"/>
    <w:rsid w:val="00F609AF"/>
    <w:rsid w:val="00F60B34"/>
    <w:rsid w:val="00F60F77"/>
    <w:rsid w:val="00F61517"/>
    <w:rsid w:val="00F623D6"/>
    <w:rsid w:val="00F62560"/>
    <w:rsid w:val="00F625D6"/>
    <w:rsid w:val="00F628BB"/>
    <w:rsid w:val="00F62EBE"/>
    <w:rsid w:val="00F63A9D"/>
    <w:rsid w:val="00F64020"/>
    <w:rsid w:val="00F643E3"/>
    <w:rsid w:val="00F64CAA"/>
    <w:rsid w:val="00F656C6"/>
    <w:rsid w:val="00F65A3F"/>
    <w:rsid w:val="00F65EA7"/>
    <w:rsid w:val="00F65EED"/>
    <w:rsid w:val="00F67649"/>
    <w:rsid w:val="00F67CE9"/>
    <w:rsid w:val="00F67D31"/>
    <w:rsid w:val="00F7129D"/>
    <w:rsid w:val="00F71EE5"/>
    <w:rsid w:val="00F7221F"/>
    <w:rsid w:val="00F72390"/>
    <w:rsid w:val="00F73ACA"/>
    <w:rsid w:val="00F73BB2"/>
    <w:rsid w:val="00F73E3E"/>
    <w:rsid w:val="00F74907"/>
    <w:rsid w:val="00F750F3"/>
    <w:rsid w:val="00F7577A"/>
    <w:rsid w:val="00F757D0"/>
    <w:rsid w:val="00F75BB9"/>
    <w:rsid w:val="00F75C5E"/>
    <w:rsid w:val="00F765A1"/>
    <w:rsid w:val="00F769F4"/>
    <w:rsid w:val="00F76D31"/>
    <w:rsid w:val="00F77E4E"/>
    <w:rsid w:val="00F8034D"/>
    <w:rsid w:val="00F80C50"/>
    <w:rsid w:val="00F81D10"/>
    <w:rsid w:val="00F81FCF"/>
    <w:rsid w:val="00F82084"/>
    <w:rsid w:val="00F82119"/>
    <w:rsid w:val="00F82208"/>
    <w:rsid w:val="00F831D0"/>
    <w:rsid w:val="00F8336B"/>
    <w:rsid w:val="00F84082"/>
    <w:rsid w:val="00F84569"/>
    <w:rsid w:val="00F84616"/>
    <w:rsid w:val="00F85369"/>
    <w:rsid w:val="00F85750"/>
    <w:rsid w:val="00F858CB"/>
    <w:rsid w:val="00F8671A"/>
    <w:rsid w:val="00F87A1D"/>
    <w:rsid w:val="00F90394"/>
    <w:rsid w:val="00F903AD"/>
    <w:rsid w:val="00F904A3"/>
    <w:rsid w:val="00F907A7"/>
    <w:rsid w:val="00F9373B"/>
    <w:rsid w:val="00F943E5"/>
    <w:rsid w:val="00F94898"/>
    <w:rsid w:val="00F94F97"/>
    <w:rsid w:val="00F96225"/>
    <w:rsid w:val="00F9673D"/>
    <w:rsid w:val="00F969EA"/>
    <w:rsid w:val="00F96D71"/>
    <w:rsid w:val="00F972DE"/>
    <w:rsid w:val="00F9740A"/>
    <w:rsid w:val="00F97691"/>
    <w:rsid w:val="00F979DB"/>
    <w:rsid w:val="00F97B8B"/>
    <w:rsid w:val="00F97EB2"/>
    <w:rsid w:val="00FA093B"/>
    <w:rsid w:val="00FA0969"/>
    <w:rsid w:val="00FA12F5"/>
    <w:rsid w:val="00FA16D9"/>
    <w:rsid w:val="00FA185F"/>
    <w:rsid w:val="00FA1BAE"/>
    <w:rsid w:val="00FA201B"/>
    <w:rsid w:val="00FA21EE"/>
    <w:rsid w:val="00FA2CBD"/>
    <w:rsid w:val="00FA394A"/>
    <w:rsid w:val="00FA39DB"/>
    <w:rsid w:val="00FA3A83"/>
    <w:rsid w:val="00FA3A9E"/>
    <w:rsid w:val="00FA45E4"/>
    <w:rsid w:val="00FA49D4"/>
    <w:rsid w:val="00FA5161"/>
    <w:rsid w:val="00FA566C"/>
    <w:rsid w:val="00FA637F"/>
    <w:rsid w:val="00FA76B7"/>
    <w:rsid w:val="00FA76F9"/>
    <w:rsid w:val="00FA77C9"/>
    <w:rsid w:val="00FB093C"/>
    <w:rsid w:val="00FB0CF3"/>
    <w:rsid w:val="00FB224E"/>
    <w:rsid w:val="00FB2366"/>
    <w:rsid w:val="00FB2461"/>
    <w:rsid w:val="00FB2969"/>
    <w:rsid w:val="00FB2C55"/>
    <w:rsid w:val="00FB2F17"/>
    <w:rsid w:val="00FB32D9"/>
    <w:rsid w:val="00FB34B9"/>
    <w:rsid w:val="00FB3B1C"/>
    <w:rsid w:val="00FB4551"/>
    <w:rsid w:val="00FB50F0"/>
    <w:rsid w:val="00FB5611"/>
    <w:rsid w:val="00FB5E5F"/>
    <w:rsid w:val="00FB640E"/>
    <w:rsid w:val="00FB6D42"/>
    <w:rsid w:val="00FB6F42"/>
    <w:rsid w:val="00FB70C8"/>
    <w:rsid w:val="00FB71B4"/>
    <w:rsid w:val="00FC0008"/>
    <w:rsid w:val="00FC073B"/>
    <w:rsid w:val="00FC0D9A"/>
    <w:rsid w:val="00FC1171"/>
    <w:rsid w:val="00FC1270"/>
    <w:rsid w:val="00FC22CD"/>
    <w:rsid w:val="00FC2BCB"/>
    <w:rsid w:val="00FC2CC2"/>
    <w:rsid w:val="00FC3077"/>
    <w:rsid w:val="00FC34E3"/>
    <w:rsid w:val="00FC36B1"/>
    <w:rsid w:val="00FC36E5"/>
    <w:rsid w:val="00FC3C7E"/>
    <w:rsid w:val="00FC3C93"/>
    <w:rsid w:val="00FC42B4"/>
    <w:rsid w:val="00FC44C8"/>
    <w:rsid w:val="00FC4670"/>
    <w:rsid w:val="00FC5798"/>
    <w:rsid w:val="00FC61DD"/>
    <w:rsid w:val="00FC6550"/>
    <w:rsid w:val="00FC6DC6"/>
    <w:rsid w:val="00FC75A8"/>
    <w:rsid w:val="00FD03D2"/>
    <w:rsid w:val="00FD0F84"/>
    <w:rsid w:val="00FD133E"/>
    <w:rsid w:val="00FD138F"/>
    <w:rsid w:val="00FD164B"/>
    <w:rsid w:val="00FD19F7"/>
    <w:rsid w:val="00FD3371"/>
    <w:rsid w:val="00FD3F03"/>
    <w:rsid w:val="00FD4509"/>
    <w:rsid w:val="00FD480D"/>
    <w:rsid w:val="00FD4BA0"/>
    <w:rsid w:val="00FD5086"/>
    <w:rsid w:val="00FD50DC"/>
    <w:rsid w:val="00FD5C46"/>
    <w:rsid w:val="00FD66DB"/>
    <w:rsid w:val="00FD7A5A"/>
    <w:rsid w:val="00FD7F49"/>
    <w:rsid w:val="00FE12D7"/>
    <w:rsid w:val="00FE1AA2"/>
    <w:rsid w:val="00FE1CD3"/>
    <w:rsid w:val="00FE1E22"/>
    <w:rsid w:val="00FE1EEA"/>
    <w:rsid w:val="00FE1F00"/>
    <w:rsid w:val="00FE238F"/>
    <w:rsid w:val="00FE2474"/>
    <w:rsid w:val="00FE252E"/>
    <w:rsid w:val="00FE3005"/>
    <w:rsid w:val="00FE31BC"/>
    <w:rsid w:val="00FE40E3"/>
    <w:rsid w:val="00FE488E"/>
    <w:rsid w:val="00FE4CBA"/>
    <w:rsid w:val="00FE6AB4"/>
    <w:rsid w:val="00FE723E"/>
    <w:rsid w:val="00FE78B8"/>
    <w:rsid w:val="00FF0B0D"/>
    <w:rsid w:val="00FF1BCE"/>
    <w:rsid w:val="00FF2987"/>
    <w:rsid w:val="00FF2AF3"/>
    <w:rsid w:val="00FF2C88"/>
    <w:rsid w:val="00FF3195"/>
    <w:rsid w:val="00FF36BE"/>
    <w:rsid w:val="00FF389A"/>
    <w:rsid w:val="00FF3BB6"/>
    <w:rsid w:val="00FF40E0"/>
    <w:rsid w:val="00FF5924"/>
    <w:rsid w:val="00FF59BC"/>
    <w:rsid w:val="00FF5F5B"/>
    <w:rsid w:val="00FF669E"/>
    <w:rsid w:val="00FF6C41"/>
    <w:rsid w:val="00FF7379"/>
    <w:rsid w:val="00FF75DC"/>
    <w:rsid w:val="022B0B1D"/>
    <w:rsid w:val="383462AE"/>
    <w:rsid w:val="4690085B"/>
    <w:rsid w:val="4BD5650B"/>
    <w:rsid w:val="54DA2069"/>
    <w:rsid w:val="5AFA5608"/>
    <w:rsid w:val="5C8D2BBC"/>
    <w:rsid w:val="6CD40BF2"/>
    <w:rsid w:val="7CEB32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name="heading 9"/>
    <w:lsdException w:qFormat="1" w:uiPriority="99" w:name="index 1"/>
    <w:lsdException w:qFormat="1" w:uiPriority="99" w:name="index 2"/>
    <w:lsdException w:qFormat="1" w:uiPriority="99" w:name="index 3"/>
    <w:lsdException w:qFormat="1" w:uiPriority="99" w:name="index 4"/>
    <w:lsdException w:qFormat="1" w:uiPriority="99" w:name="index 5"/>
    <w:lsdException w:qFormat="1" w:uiPriority="99" w:name="index 6"/>
    <w:lsdException w:qFormat="1" w:uiPriority="99" w:name="index 7"/>
    <w:lsdException w:qFormat="1" w:uiPriority="99" w:name="index 8"/>
    <w:lsdException w:qFormat="1"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qFormat="1" w:uiPriority="99" w:name="Normal Indent"/>
    <w:lsdException w:qFormat="1"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qFormat="1" w:uiPriority="99" w:name="index heading"/>
    <w:lsdException w:qFormat="1" w:uiPriority="35" w:name="caption"/>
    <w:lsdException w:qFormat="1" w:unhideWhenUsed="0" w:uiPriority="0" w:name="table of figures"/>
    <w:lsdException w:qFormat="1" w:uiPriority="99" w:name="envelope address"/>
    <w:lsdException w:qFormat="1" w:uiPriority="99" w:name="envelope return"/>
    <w:lsdException w:uiPriority="99" w:name="footnote reference"/>
    <w:lsdException w:qFormat="1" w:uiPriority="99" w:semiHidden="0" w:name="annotation reference"/>
    <w:lsdException w:uiPriority="99" w:name="line number"/>
    <w:lsdException w:uiPriority="99" w:name="page number"/>
    <w:lsdException w:uiPriority="99" w:name="endnote reference"/>
    <w:lsdException w:qFormat="1" w:uiPriority="99" w:name="endnote text"/>
    <w:lsdException w:qFormat="1" w:uiPriority="99" w:name="table of authorities"/>
    <w:lsdException w:qFormat="1" w:uiPriority="99" w:name="macro"/>
    <w:lsdException w:qFormat="1" w:uiPriority="99" w:name="toa heading"/>
    <w:lsdException w:qFormat="1" w:uiPriority="99" w:name="List"/>
    <w:lsdException w:qFormat="1" w:uiPriority="99" w:name="List Bullet"/>
    <w:lsdException w:qFormat="1" w:unhideWhenUsed="0" w:uiPriority="0" w:name="List Number"/>
    <w:lsdException w:qFormat="1" w:uiPriority="99" w:name="List 2"/>
    <w:lsdException w:qFormat="1" w:uiPriority="99" w:name="List 3"/>
    <w:lsdException w:qFormat="1" w:uiPriority="99" w:name="List 4"/>
    <w:lsdException w:qFormat="1" w:uiPriority="99" w:name="List 5"/>
    <w:lsdException w:qFormat="1" w:uiPriority="99" w:name="List Bullet 2"/>
    <w:lsdException w:qFormat="1" w:uiPriority="99" w:name="List Bullet 3"/>
    <w:lsdException w:qFormat="1" w:uiPriority="99" w:name="List Bullet 4"/>
    <w:lsdException w:qFormat="1" w:uiPriority="99" w:name="List Bullet 5"/>
    <w:lsdException w:qFormat="1" w:uiPriority="99" w:name="List Number 2"/>
    <w:lsdException w:qFormat="1" w:uiPriority="99" w:name="List Number 3"/>
    <w:lsdException w:qFormat="1" w:unhideWhenUsed="0" w:uiPriority="0" w:name="List Number 4"/>
    <w:lsdException w:qFormat="1" w:uiPriority="99" w:name="List Number 5"/>
    <w:lsdException w:qFormat="1" w:unhideWhenUsed="0" w:uiPriority="10" w:semiHidden="0" w:name="Title"/>
    <w:lsdException w:qFormat="1" w:uiPriority="99" w:name="Closing"/>
    <w:lsdException w:qFormat="1" w:uiPriority="99" w:name="Signature"/>
    <w:lsdException w:qFormat="1" w:uiPriority="1" w:name="Default Paragraph Font"/>
    <w:lsdException w:qFormat="1" w:uiPriority="99" w:semiHidden="0" w:name="Body Text"/>
    <w:lsdException w:qFormat="1" w:uiPriority="99" w:name="Body Text Indent"/>
    <w:lsdException w:qFormat="1" w:uiPriority="99" w:name="List Continue"/>
    <w:lsdException w:qFormat="1" w:uiPriority="99" w:name="List Continue 2"/>
    <w:lsdException w:qFormat="1" w:uiPriority="99" w:name="List Continue 3"/>
    <w:lsdException w:qFormat="1" w:uiPriority="99" w:name="List Continue 4"/>
    <w:lsdException w:qFormat="1" w:uiPriority="99" w:name="List Continue 5"/>
    <w:lsdException w:qFormat="1" w:uiPriority="99" w:name="Message Header"/>
    <w:lsdException w:qFormat="1" w:unhideWhenUsed="0" w:uiPriority="11" w:semiHidden="0" w:name="Subtitle"/>
    <w:lsdException w:qFormat="1" w:uiPriority="99" w:name="Salutation"/>
    <w:lsdException w:qFormat="1" w:uiPriority="99" w:name="Date"/>
    <w:lsdException w:qFormat="1" w:uiPriority="99" w:name="Body Text First Indent"/>
    <w:lsdException w:qFormat="1" w:uiPriority="99" w:name="Body Text First Indent 2"/>
    <w:lsdException w:qFormat="1" w:uiPriority="99" w:name="Note Heading"/>
    <w:lsdException w:qFormat="1" w:uiPriority="99" w:name="Body Text 2"/>
    <w:lsdException w:qFormat="1" w:uiPriority="99" w:name="Body Text 3"/>
    <w:lsdException w:qFormat="1" w:uiPriority="99" w:name="Body Text Indent 2"/>
    <w:lsdException w:qFormat="1" w:uiPriority="99" w:name="Body Text Indent 3"/>
    <w:lsdException w:qFormat="1"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qFormat="1" w:uiPriority="99" w:name="Plain Text"/>
    <w:lsdException w:qFormat="1" w:uiPriority="99" w:name="E-mail Signature"/>
    <w:lsdException w:qFormat="1" w:uiPriority="99" w:name="Normal (Web)"/>
    <w:lsdException w:uiPriority="99" w:name="HTML Acronym"/>
    <w:lsdException w:qFormat="1"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qFormat="1"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0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50" w:afterLines="50" w:line="240" w:lineRule="auto"/>
    </w:pPr>
    <w:rPr>
      <w:rFonts w:ascii="Calibri" w:hAnsi="Calibri" w:eastAsia="思源黑体 CN Regular" w:cstheme="minorBidi"/>
      <w:kern w:val="2"/>
      <w:sz w:val="24"/>
      <w:szCs w:val="21"/>
      <w:lang w:val="en-US" w:eastAsia="zh-CN" w:bidi="ar-SA"/>
    </w:rPr>
  </w:style>
  <w:style w:type="paragraph" w:styleId="3">
    <w:name w:val="heading 1"/>
    <w:basedOn w:val="1"/>
    <w:next w:val="4"/>
    <w:link w:val="98"/>
    <w:qFormat/>
    <w:uiPriority w:val="0"/>
    <w:pPr>
      <w:keepNext/>
      <w:pageBreakBefore/>
      <w:widowControl/>
      <w:numPr>
        <w:ilvl w:val="0"/>
        <w:numId w:val="1"/>
      </w:numPr>
      <w:topLinePunct/>
      <w:adjustRightInd w:val="0"/>
      <w:snapToGrid w:val="0"/>
      <w:spacing w:after="300" w:afterLines="300" w:line="240" w:lineRule="atLeast"/>
      <w:outlineLvl w:val="0"/>
    </w:pPr>
    <w:rPr>
      <w:rFonts w:cs="Book Antiqua"/>
      <w:b/>
      <w:bCs/>
      <w:sz w:val="84"/>
      <w:szCs w:val="44"/>
    </w:rPr>
  </w:style>
  <w:style w:type="paragraph" w:styleId="4">
    <w:name w:val="heading 2"/>
    <w:basedOn w:val="1"/>
    <w:next w:val="5"/>
    <w:link w:val="99"/>
    <w:qFormat/>
    <w:uiPriority w:val="0"/>
    <w:pPr>
      <w:keepNext/>
      <w:keepLines/>
      <w:widowControl/>
      <w:numPr>
        <w:ilvl w:val="1"/>
        <w:numId w:val="1"/>
      </w:numPr>
      <w:topLinePunct/>
      <w:adjustRightInd w:val="0"/>
      <w:snapToGrid w:val="0"/>
      <w:spacing w:before="600" w:after="400" w:line="240" w:lineRule="atLeast"/>
      <w:outlineLvl w:val="1"/>
    </w:pPr>
    <w:rPr>
      <w:rFonts w:cs="Book Antiqua"/>
      <w:b/>
      <w:bCs/>
      <w:kern w:val="0"/>
      <w:sz w:val="44"/>
      <w:szCs w:val="36"/>
      <w:lang w:eastAsia="en-US"/>
    </w:rPr>
  </w:style>
  <w:style w:type="paragraph" w:styleId="5">
    <w:name w:val="heading 3"/>
    <w:basedOn w:val="1"/>
    <w:next w:val="6"/>
    <w:link w:val="104"/>
    <w:qFormat/>
    <w:uiPriority w:val="0"/>
    <w:pPr>
      <w:keepNext/>
      <w:keepLines/>
      <w:widowControl/>
      <w:numPr>
        <w:ilvl w:val="2"/>
        <w:numId w:val="1"/>
      </w:numPr>
      <w:topLinePunct/>
      <w:adjustRightInd w:val="0"/>
      <w:snapToGrid w:val="0"/>
      <w:spacing w:before="200" w:after="300" w:line="240" w:lineRule="atLeast"/>
      <w:outlineLvl w:val="2"/>
    </w:pPr>
    <w:rPr>
      <w:rFonts w:cs="宋体"/>
      <w:b/>
      <w:kern w:val="0"/>
      <w:sz w:val="36"/>
      <w:szCs w:val="32"/>
    </w:rPr>
  </w:style>
  <w:style w:type="paragraph" w:styleId="6">
    <w:name w:val="heading 4"/>
    <w:basedOn w:val="1"/>
    <w:next w:val="7"/>
    <w:link w:val="124"/>
    <w:qFormat/>
    <w:uiPriority w:val="0"/>
    <w:pPr>
      <w:keepNext/>
      <w:keepLines/>
      <w:widowControl/>
      <w:topLinePunct/>
      <w:adjustRightInd w:val="0"/>
      <w:snapToGrid w:val="0"/>
      <w:spacing w:before="300" w:after="160" w:line="240" w:lineRule="atLeast"/>
      <w:outlineLvl w:val="3"/>
    </w:pPr>
    <w:rPr>
      <w:rFonts w:cs="宋体"/>
      <w:b/>
      <w:kern w:val="0"/>
      <w:sz w:val="30"/>
      <w:szCs w:val="28"/>
    </w:rPr>
  </w:style>
  <w:style w:type="paragraph" w:styleId="7">
    <w:name w:val="heading 5"/>
    <w:basedOn w:val="1"/>
    <w:next w:val="1"/>
    <w:link w:val="108"/>
    <w:qFormat/>
    <w:uiPriority w:val="0"/>
    <w:pPr>
      <w:keepNext/>
      <w:keepLines/>
      <w:widowControl/>
      <w:numPr>
        <w:ilvl w:val="4"/>
        <w:numId w:val="1"/>
      </w:numPr>
      <w:topLinePunct/>
      <w:adjustRightInd w:val="0"/>
      <w:snapToGrid w:val="0"/>
      <w:spacing w:after="160" w:line="240" w:lineRule="atLeast"/>
      <w:outlineLvl w:val="4"/>
    </w:pPr>
    <w:rPr>
      <w:rFonts w:ascii="Book Antiqua" w:hAnsi="Book Antiqua" w:eastAsia="黑体" w:cs="宋体"/>
      <w:b/>
      <w:kern w:val="0"/>
      <w:szCs w:val="24"/>
    </w:rPr>
  </w:style>
  <w:style w:type="paragraph" w:styleId="8">
    <w:name w:val="heading 6"/>
    <w:basedOn w:val="1"/>
    <w:next w:val="1"/>
    <w:link w:val="125"/>
    <w:unhideWhenUsed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Cs w:val="24"/>
    </w:rPr>
  </w:style>
  <w:style w:type="paragraph" w:styleId="9">
    <w:name w:val="heading 7"/>
    <w:basedOn w:val="1"/>
    <w:next w:val="1"/>
    <w:link w:val="126"/>
    <w:unhideWhenUsed/>
    <w:qFormat/>
    <w:uiPriority w:val="9"/>
    <w:pPr>
      <w:keepNext/>
      <w:keepLines/>
      <w:spacing w:before="240" w:after="64" w:line="320" w:lineRule="auto"/>
      <w:outlineLvl w:val="6"/>
    </w:pPr>
    <w:rPr>
      <w:b/>
      <w:bCs/>
      <w:szCs w:val="24"/>
    </w:rPr>
  </w:style>
  <w:style w:type="paragraph" w:styleId="10">
    <w:name w:val="heading 8"/>
    <w:basedOn w:val="1"/>
    <w:next w:val="1"/>
    <w:link w:val="179"/>
    <w:unhideWhenUsed/>
    <w:qFormat/>
    <w:uiPriority w:val="9"/>
    <w:pPr>
      <w:keepNext/>
      <w:keepLines/>
      <w:spacing w:before="240" w:after="64" w:line="320" w:lineRule="atLeast"/>
      <w:jc w:val="both"/>
      <w:outlineLvl w:val="7"/>
    </w:pPr>
    <w:rPr>
      <w:rFonts w:asciiTheme="majorHAnsi" w:hAnsiTheme="majorHAnsi" w:eastAsiaTheme="majorEastAsia" w:cstheme="majorBidi"/>
      <w:szCs w:val="24"/>
    </w:rPr>
  </w:style>
  <w:style w:type="paragraph" w:styleId="11">
    <w:name w:val="heading 9"/>
    <w:basedOn w:val="1"/>
    <w:next w:val="1"/>
    <w:link w:val="180"/>
    <w:semiHidden/>
    <w:unhideWhenUsed/>
    <w:qFormat/>
    <w:uiPriority w:val="9"/>
    <w:pPr>
      <w:keepNext/>
      <w:keepLines/>
      <w:spacing w:before="240" w:beforeLines="50" w:after="64" w:line="320" w:lineRule="atLeast"/>
      <w:jc w:val="both"/>
      <w:outlineLvl w:val="8"/>
    </w:pPr>
    <w:rPr>
      <w:rFonts w:asciiTheme="majorHAnsi" w:hAnsiTheme="majorHAnsi" w:eastAsiaTheme="majorEastAsia" w:cstheme="majorBidi"/>
      <w:sz w:val="21"/>
    </w:rPr>
  </w:style>
  <w:style w:type="character" w:default="1" w:styleId="91">
    <w:name w:val="Default Paragraph Font"/>
    <w:semiHidden/>
    <w:unhideWhenUsed/>
    <w:qFormat/>
    <w:uiPriority w:val="1"/>
  </w:style>
  <w:style w:type="table" w:default="1" w:styleId="8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acro"/>
    <w:link w:val="287"/>
    <w:semiHidden/>
    <w:unhideWhenUsed/>
    <w:qFormat/>
    <w:uiPriority w:val="99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kinsoku w:val="0"/>
      <w:overflowPunct w:val="0"/>
      <w:autoSpaceDE w:val="0"/>
      <w:autoSpaceDN w:val="0"/>
      <w:snapToGrid w:val="0"/>
      <w:spacing w:beforeLines="40" w:after="0" w:afterLines="40" w:line="240" w:lineRule="auto"/>
    </w:pPr>
    <w:rPr>
      <w:rFonts w:ascii="Courier New" w:hAnsi="Courier New" w:eastAsia="宋体" w:cs="Courier New"/>
      <w:kern w:val="2"/>
      <w:sz w:val="24"/>
      <w:szCs w:val="24"/>
      <w:lang w:val="en-US" w:eastAsia="zh-CN" w:bidi="ar-SA"/>
    </w:rPr>
  </w:style>
  <w:style w:type="paragraph" w:styleId="12">
    <w:name w:val="List 3"/>
    <w:basedOn w:val="1"/>
    <w:semiHidden/>
    <w:unhideWhenUsed/>
    <w:qFormat/>
    <w:uiPriority w:val="99"/>
    <w:pPr>
      <w:spacing w:after="0"/>
      <w:ind w:left="100" w:leftChars="400" w:hanging="200" w:hangingChars="200"/>
      <w:contextualSpacing/>
      <w:jc w:val="both"/>
    </w:pPr>
    <w:rPr>
      <w:sz w:val="21"/>
    </w:rPr>
  </w:style>
  <w:style w:type="paragraph" w:styleId="13">
    <w:name w:val="toc 7"/>
    <w:basedOn w:val="1"/>
    <w:next w:val="1"/>
    <w:unhideWhenUsed/>
    <w:qFormat/>
    <w:uiPriority w:val="39"/>
    <w:pPr>
      <w:spacing w:after="0"/>
      <w:jc w:val="both"/>
    </w:pPr>
    <w:rPr>
      <w:rFonts w:cstheme="minorHAnsi"/>
      <w:sz w:val="22"/>
    </w:rPr>
  </w:style>
  <w:style w:type="paragraph" w:styleId="14">
    <w:name w:val="List Number 2"/>
    <w:basedOn w:val="1"/>
    <w:semiHidden/>
    <w:unhideWhenUsed/>
    <w:qFormat/>
    <w:uiPriority w:val="99"/>
    <w:pPr>
      <w:numPr>
        <w:ilvl w:val="0"/>
        <w:numId w:val="2"/>
      </w:numPr>
      <w:spacing w:after="0"/>
      <w:contextualSpacing/>
      <w:jc w:val="both"/>
    </w:pPr>
    <w:rPr>
      <w:sz w:val="21"/>
    </w:rPr>
  </w:style>
  <w:style w:type="paragraph" w:styleId="15">
    <w:name w:val="table of authorities"/>
    <w:basedOn w:val="1"/>
    <w:next w:val="1"/>
    <w:semiHidden/>
    <w:unhideWhenUsed/>
    <w:qFormat/>
    <w:uiPriority w:val="99"/>
    <w:pPr>
      <w:spacing w:after="0"/>
      <w:ind w:left="420" w:leftChars="200"/>
      <w:jc w:val="both"/>
    </w:pPr>
    <w:rPr>
      <w:sz w:val="21"/>
    </w:rPr>
  </w:style>
  <w:style w:type="paragraph" w:styleId="16">
    <w:name w:val="Note Heading"/>
    <w:basedOn w:val="1"/>
    <w:next w:val="1"/>
    <w:link w:val="305"/>
    <w:semiHidden/>
    <w:unhideWhenUsed/>
    <w:qFormat/>
    <w:uiPriority w:val="99"/>
    <w:pPr>
      <w:spacing w:after="0"/>
      <w:jc w:val="center"/>
    </w:pPr>
    <w:rPr>
      <w:sz w:val="21"/>
    </w:rPr>
  </w:style>
  <w:style w:type="paragraph" w:styleId="17">
    <w:name w:val="List Bullet 4"/>
    <w:basedOn w:val="1"/>
    <w:semiHidden/>
    <w:unhideWhenUsed/>
    <w:qFormat/>
    <w:uiPriority w:val="99"/>
    <w:pPr>
      <w:numPr>
        <w:ilvl w:val="0"/>
        <w:numId w:val="3"/>
      </w:numPr>
      <w:spacing w:after="0"/>
      <w:contextualSpacing/>
      <w:jc w:val="both"/>
    </w:pPr>
    <w:rPr>
      <w:sz w:val="21"/>
    </w:rPr>
  </w:style>
  <w:style w:type="paragraph" w:styleId="18">
    <w:name w:val="index 8"/>
    <w:basedOn w:val="1"/>
    <w:next w:val="1"/>
    <w:semiHidden/>
    <w:unhideWhenUsed/>
    <w:qFormat/>
    <w:uiPriority w:val="99"/>
    <w:pPr>
      <w:spacing w:after="0"/>
      <w:ind w:left="1400" w:leftChars="1400"/>
      <w:jc w:val="both"/>
    </w:pPr>
    <w:rPr>
      <w:sz w:val="21"/>
    </w:rPr>
  </w:style>
  <w:style w:type="paragraph" w:styleId="19">
    <w:name w:val="E-mail Signature"/>
    <w:basedOn w:val="1"/>
    <w:link w:val="286"/>
    <w:semiHidden/>
    <w:unhideWhenUsed/>
    <w:qFormat/>
    <w:uiPriority w:val="99"/>
    <w:pPr>
      <w:spacing w:after="0"/>
      <w:jc w:val="both"/>
    </w:pPr>
    <w:rPr>
      <w:sz w:val="21"/>
    </w:rPr>
  </w:style>
  <w:style w:type="paragraph" w:styleId="20">
    <w:name w:val="List Number"/>
    <w:basedOn w:val="1"/>
    <w:semiHidden/>
    <w:qFormat/>
    <w:uiPriority w:val="0"/>
    <w:pPr>
      <w:widowControl/>
      <w:numPr>
        <w:ilvl w:val="0"/>
        <w:numId w:val="4"/>
      </w:numPr>
      <w:topLinePunct/>
      <w:adjustRightInd w:val="0"/>
      <w:snapToGrid w:val="0"/>
      <w:spacing w:after="160" w:line="240" w:lineRule="atLeast"/>
    </w:pPr>
    <w:rPr>
      <w:rFonts w:cs="Arial"/>
    </w:rPr>
  </w:style>
  <w:style w:type="paragraph" w:styleId="21">
    <w:name w:val="Normal Indent"/>
    <w:basedOn w:val="1"/>
    <w:semiHidden/>
    <w:unhideWhenUsed/>
    <w:qFormat/>
    <w:uiPriority w:val="99"/>
    <w:pPr>
      <w:spacing w:after="0"/>
      <w:ind w:firstLine="420" w:firstLineChars="200"/>
      <w:jc w:val="both"/>
    </w:pPr>
    <w:rPr>
      <w:sz w:val="21"/>
    </w:rPr>
  </w:style>
  <w:style w:type="paragraph" w:styleId="22">
    <w:name w:val="caption"/>
    <w:basedOn w:val="1"/>
    <w:next w:val="1"/>
    <w:semiHidden/>
    <w:unhideWhenUsed/>
    <w:qFormat/>
    <w:uiPriority w:val="35"/>
    <w:pPr>
      <w:spacing w:after="0"/>
      <w:jc w:val="both"/>
    </w:pPr>
    <w:rPr>
      <w:rFonts w:eastAsia="黑体" w:asciiTheme="majorHAnsi" w:hAnsiTheme="majorHAnsi" w:cstheme="majorBidi"/>
      <w:sz w:val="20"/>
      <w:szCs w:val="20"/>
    </w:rPr>
  </w:style>
  <w:style w:type="paragraph" w:styleId="23">
    <w:name w:val="index 5"/>
    <w:basedOn w:val="1"/>
    <w:next w:val="1"/>
    <w:semiHidden/>
    <w:unhideWhenUsed/>
    <w:qFormat/>
    <w:uiPriority w:val="99"/>
    <w:pPr>
      <w:spacing w:after="0"/>
      <w:ind w:left="800" w:leftChars="800"/>
      <w:jc w:val="both"/>
    </w:pPr>
    <w:rPr>
      <w:sz w:val="21"/>
    </w:rPr>
  </w:style>
  <w:style w:type="paragraph" w:styleId="24">
    <w:name w:val="List Bullet"/>
    <w:basedOn w:val="1"/>
    <w:semiHidden/>
    <w:unhideWhenUsed/>
    <w:qFormat/>
    <w:uiPriority w:val="99"/>
    <w:pPr>
      <w:numPr>
        <w:ilvl w:val="0"/>
        <w:numId w:val="5"/>
      </w:numPr>
      <w:spacing w:after="0"/>
      <w:contextualSpacing/>
    </w:pPr>
  </w:style>
  <w:style w:type="paragraph" w:styleId="25">
    <w:name w:val="envelope address"/>
    <w:basedOn w:val="1"/>
    <w:semiHidden/>
    <w:unhideWhenUsed/>
    <w:qFormat/>
    <w:uiPriority w:val="99"/>
    <w:pPr>
      <w:framePr w:w="7920" w:h="1980" w:hRule="exact" w:hSpace="180" w:wrap="auto" w:vAnchor="margin" w:hAnchor="page" w:xAlign="center" w:yAlign="bottom"/>
      <w:snapToGrid w:val="0"/>
      <w:spacing w:after="0"/>
      <w:ind w:left="100" w:leftChars="1400"/>
      <w:jc w:val="both"/>
    </w:pPr>
    <w:rPr>
      <w:rFonts w:asciiTheme="majorHAnsi" w:hAnsiTheme="majorHAnsi" w:eastAsiaTheme="majorEastAsia" w:cstheme="majorBidi"/>
      <w:szCs w:val="24"/>
    </w:rPr>
  </w:style>
  <w:style w:type="paragraph" w:styleId="26">
    <w:name w:val="Document Map"/>
    <w:basedOn w:val="1"/>
    <w:link w:val="253"/>
    <w:semiHidden/>
    <w:unhideWhenUsed/>
    <w:qFormat/>
    <w:uiPriority w:val="99"/>
    <w:pPr>
      <w:spacing w:after="0"/>
      <w:jc w:val="both"/>
    </w:pPr>
    <w:rPr>
      <w:rFonts w:ascii="宋体" w:eastAsia="宋体"/>
      <w:sz w:val="18"/>
      <w:szCs w:val="18"/>
    </w:rPr>
  </w:style>
  <w:style w:type="paragraph" w:styleId="27">
    <w:name w:val="toa heading"/>
    <w:basedOn w:val="1"/>
    <w:next w:val="1"/>
    <w:semiHidden/>
    <w:unhideWhenUsed/>
    <w:qFormat/>
    <w:uiPriority w:val="99"/>
    <w:pPr>
      <w:spacing w:before="120" w:after="0"/>
      <w:jc w:val="both"/>
    </w:pPr>
    <w:rPr>
      <w:rFonts w:eastAsia="宋体" w:asciiTheme="majorHAnsi" w:hAnsiTheme="majorHAnsi" w:cstheme="majorBidi"/>
      <w:szCs w:val="24"/>
    </w:rPr>
  </w:style>
  <w:style w:type="paragraph" w:styleId="28">
    <w:name w:val="annotation text"/>
    <w:basedOn w:val="1"/>
    <w:link w:val="105"/>
    <w:unhideWhenUsed/>
    <w:qFormat/>
    <w:uiPriority w:val="99"/>
  </w:style>
  <w:style w:type="paragraph" w:styleId="29">
    <w:name w:val="index 6"/>
    <w:basedOn w:val="1"/>
    <w:next w:val="1"/>
    <w:semiHidden/>
    <w:unhideWhenUsed/>
    <w:qFormat/>
    <w:uiPriority w:val="99"/>
    <w:pPr>
      <w:spacing w:after="0"/>
      <w:ind w:left="1000" w:leftChars="1000"/>
      <w:jc w:val="both"/>
    </w:pPr>
    <w:rPr>
      <w:sz w:val="21"/>
    </w:rPr>
  </w:style>
  <w:style w:type="paragraph" w:styleId="30">
    <w:name w:val="Salutation"/>
    <w:basedOn w:val="1"/>
    <w:next w:val="1"/>
    <w:link w:val="284"/>
    <w:semiHidden/>
    <w:unhideWhenUsed/>
    <w:qFormat/>
    <w:uiPriority w:val="99"/>
    <w:pPr>
      <w:spacing w:after="0"/>
      <w:jc w:val="both"/>
    </w:pPr>
    <w:rPr>
      <w:sz w:val="21"/>
    </w:rPr>
  </w:style>
  <w:style w:type="paragraph" w:styleId="31">
    <w:name w:val="Body Text 3"/>
    <w:basedOn w:val="1"/>
    <w:link w:val="302"/>
    <w:semiHidden/>
    <w:unhideWhenUsed/>
    <w:qFormat/>
    <w:uiPriority w:val="99"/>
    <w:pPr>
      <w:spacing w:after="120"/>
      <w:jc w:val="both"/>
    </w:pPr>
    <w:rPr>
      <w:sz w:val="16"/>
      <w:szCs w:val="16"/>
    </w:rPr>
  </w:style>
  <w:style w:type="paragraph" w:styleId="32">
    <w:name w:val="Closing"/>
    <w:basedOn w:val="1"/>
    <w:link w:val="289"/>
    <w:semiHidden/>
    <w:unhideWhenUsed/>
    <w:qFormat/>
    <w:uiPriority w:val="99"/>
    <w:pPr>
      <w:spacing w:after="0"/>
      <w:ind w:left="100" w:leftChars="2100"/>
      <w:jc w:val="both"/>
    </w:pPr>
    <w:rPr>
      <w:sz w:val="21"/>
    </w:rPr>
  </w:style>
  <w:style w:type="paragraph" w:styleId="33">
    <w:name w:val="List Bullet 3"/>
    <w:basedOn w:val="1"/>
    <w:semiHidden/>
    <w:unhideWhenUsed/>
    <w:qFormat/>
    <w:uiPriority w:val="99"/>
    <w:pPr>
      <w:numPr>
        <w:ilvl w:val="0"/>
        <w:numId w:val="6"/>
      </w:numPr>
      <w:spacing w:after="0"/>
      <w:contextualSpacing/>
      <w:jc w:val="both"/>
    </w:pPr>
    <w:rPr>
      <w:sz w:val="21"/>
    </w:rPr>
  </w:style>
  <w:style w:type="paragraph" w:styleId="34">
    <w:name w:val="Body Text"/>
    <w:basedOn w:val="1"/>
    <w:link w:val="155"/>
    <w:unhideWhenUsed/>
    <w:qFormat/>
    <w:uiPriority w:val="99"/>
    <w:pPr>
      <w:snapToGrid w:val="0"/>
      <w:spacing w:after="0"/>
    </w:pPr>
  </w:style>
  <w:style w:type="paragraph" w:styleId="35">
    <w:name w:val="Body Text Indent"/>
    <w:basedOn w:val="1"/>
    <w:link w:val="299"/>
    <w:semiHidden/>
    <w:unhideWhenUsed/>
    <w:qFormat/>
    <w:uiPriority w:val="99"/>
    <w:pPr>
      <w:spacing w:after="120"/>
      <w:ind w:left="420" w:leftChars="200"/>
      <w:jc w:val="both"/>
    </w:pPr>
    <w:rPr>
      <w:sz w:val="21"/>
    </w:rPr>
  </w:style>
  <w:style w:type="paragraph" w:styleId="36">
    <w:name w:val="List Number 3"/>
    <w:basedOn w:val="1"/>
    <w:semiHidden/>
    <w:unhideWhenUsed/>
    <w:qFormat/>
    <w:uiPriority w:val="99"/>
    <w:pPr>
      <w:numPr>
        <w:ilvl w:val="0"/>
        <w:numId w:val="7"/>
      </w:numPr>
      <w:spacing w:after="0"/>
      <w:contextualSpacing/>
      <w:jc w:val="both"/>
    </w:pPr>
    <w:rPr>
      <w:sz w:val="21"/>
    </w:rPr>
  </w:style>
  <w:style w:type="paragraph" w:styleId="37">
    <w:name w:val="List 2"/>
    <w:basedOn w:val="1"/>
    <w:semiHidden/>
    <w:unhideWhenUsed/>
    <w:qFormat/>
    <w:uiPriority w:val="99"/>
    <w:pPr>
      <w:spacing w:after="0"/>
      <w:ind w:left="100" w:leftChars="200" w:hanging="200" w:hangingChars="200"/>
      <w:contextualSpacing/>
      <w:jc w:val="both"/>
    </w:pPr>
    <w:rPr>
      <w:sz w:val="21"/>
    </w:rPr>
  </w:style>
  <w:style w:type="paragraph" w:styleId="38">
    <w:name w:val="List Continue"/>
    <w:basedOn w:val="1"/>
    <w:semiHidden/>
    <w:unhideWhenUsed/>
    <w:qFormat/>
    <w:uiPriority w:val="99"/>
    <w:pPr>
      <w:spacing w:after="120"/>
      <w:ind w:left="420" w:leftChars="200"/>
      <w:contextualSpacing/>
      <w:jc w:val="both"/>
    </w:pPr>
    <w:rPr>
      <w:sz w:val="21"/>
    </w:rPr>
  </w:style>
  <w:style w:type="paragraph" w:styleId="39">
    <w:name w:val="Block Text"/>
    <w:basedOn w:val="1"/>
    <w:semiHidden/>
    <w:unhideWhenUsed/>
    <w:qFormat/>
    <w:uiPriority w:val="99"/>
    <w:pPr>
      <w:spacing w:after="120"/>
      <w:ind w:left="1440" w:leftChars="700" w:right="1440" w:rightChars="700"/>
      <w:jc w:val="both"/>
    </w:pPr>
    <w:rPr>
      <w:sz w:val="21"/>
    </w:rPr>
  </w:style>
  <w:style w:type="paragraph" w:styleId="40">
    <w:name w:val="List Bullet 2"/>
    <w:basedOn w:val="1"/>
    <w:semiHidden/>
    <w:unhideWhenUsed/>
    <w:qFormat/>
    <w:uiPriority w:val="99"/>
    <w:pPr>
      <w:numPr>
        <w:ilvl w:val="0"/>
        <w:numId w:val="8"/>
      </w:numPr>
      <w:spacing w:line="400" w:lineRule="exact"/>
      <w:contextualSpacing/>
      <w:jc w:val="both"/>
    </w:pPr>
    <w:rPr>
      <w:sz w:val="21"/>
    </w:rPr>
  </w:style>
  <w:style w:type="paragraph" w:styleId="41">
    <w:name w:val="HTML Address"/>
    <w:basedOn w:val="1"/>
    <w:link w:val="282"/>
    <w:semiHidden/>
    <w:unhideWhenUsed/>
    <w:qFormat/>
    <w:uiPriority w:val="99"/>
    <w:pPr>
      <w:spacing w:after="0"/>
      <w:jc w:val="both"/>
    </w:pPr>
    <w:rPr>
      <w:i/>
      <w:iCs/>
      <w:sz w:val="21"/>
    </w:rPr>
  </w:style>
  <w:style w:type="paragraph" w:styleId="42">
    <w:name w:val="index 4"/>
    <w:basedOn w:val="1"/>
    <w:next w:val="1"/>
    <w:semiHidden/>
    <w:unhideWhenUsed/>
    <w:qFormat/>
    <w:uiPriority w:val="99"/>
    <w:pPr>
      <w:spacing w:after="0"/>
      <w:ind w:left="600" w:leftChars="600"/>
      <w:jc w:val="both"/>
    </w:pPr>
    <w:rPr>
      <w:sz w:val="21"/>
    </w:rPr>
  </w:style>
  <w:style w:type="paragraph" w:styleId="43">
    <w:name w:val="toc 5"/>
    <w:basedOn w:val="1"/>
    <w:next w:val="1"/>
    <w:unhideWhenUsed/>
    <w:qFormat/>
    <w:uiPriority w:val="39"/>
    <w:pPr>
      <w:spacing w:after="0"/>
      <w:jc w:val="both"/>
    </w:pPr>
    <w:rPr>
      <w:rFonts w:cstheme="minorHAnsi"/>
      <w:sz w:val="22"/>
    </w:rPr>
  </w:style>
  <w:style w:type="paragraph" w:styleId="44">
    <w:name w:val="toc 3"/>
    <w:basedOn w:val="1"/>
    <w:next w:val="1"/>
    <w:unhideWhenUsed/>
    <w:qFormat/>
    <w:uiPriority w:val="39"/>
    <w:pPr>
      <w:ind w:left="840" w:leftChars="400"/>
    </w:pPr>
  </w:style>
  <w:style w:type="paragraph" w:styleId="45">
    <w:name w:val="Plain Text"/>
    <w:basedOn w:val="1"/>
    <w:link w:val="285"/>
    <w:semiHidden/>
    <w:unhideWhenUsed/>
    <w:qFormat/>
    <w:uiPriority w:val="99"/>
    <w:pPr>
      <w:spacing w:after="0"/>
      <w:jc w:val="both"/>
    </w:pPr>
    <w:rPr>
      <w:rFonts w:ascii="宋体" w:hAnsi="Courier New" w:eastAsia="宋体" w:cs="Courier New"/>
      <w:sz w:val="21"/>
    </w:rPr>
  </w:style>
  <w:style w:type="paragraph" w:styleId="46">
    <w:name w:val="List Bullet 5"/>
    <w:basedOn w:val="1"/>
    <w:semiHidden/>
    <w:unhideWhenUsed/>
    <w:qFormat/>
    <w:uiPriority w:val="99"/>
    <w:pPr>
      <w:numPr>
        <w:ilvl w:val="0"/>
        <w:numId w:val="9"/>
      </w:numPr>
      <w:spacing w:after="0"/>
      <w:contextualSpacing/>
      <w:jc w:val="both"/>
    </w:pPr>
    <w:rPr>
      <w:sz w:val="21"/>
    </w:rPr>
  </w:style>
  <w:style w:type="paragraph" w:styleId="47">
    <w:name w:val="List Number 4"/>
    <w:basedOn w:val="1"/>
    <w:semiHidden/>
    <w:qFormat/>
    <w:uiPriority w:val="0"/>
    <w:pPr>
      <w:widowControl/>
      <w:numPr>
        <w:ilvl w:val="0"/>
        <w:numId w:val="10"/>
      </w:numPr>
      <w:topLinePunct/>
      <w:adjustRightInd w:val="0"/>
      <w:snapToGrid w:val="0"/>
      <w:spacing w:after="160" w:line="240" w:lineRule="atLeast"/>
    </w:pPr>
    <w:rPr>
      <w:rFonts w:cs="Arial"/>
    </w:rPr>
  </w:style>
  <w:style w:type="paragraph" w:styleId="48">
    <w:name w:val="toc 8"/>
    <w:basedOn w:val="1"/>
    <w:next w:val="1"/>
    <w:unhideWhenUsed/>
    <w:qFormat/>
    <w:uiPriority w:val="39"/>
    <w:pPr>
      <w:spacing w:after="0"/>
      <w:jc w:val="both"/>
    </w:pPr>
    <w:rPr>
      <w:rFonts w:cstheme="minorHAnsi"/>
      <w:sz w:val="22"/>
    </w:rPr>
  </w:style>
  <w:style w:type="paragraph" w:styleId="49">
    <w:name w:val="index 3"/>
    <w:basedOn w:val="1"/>
    <w:next w:val="1"/>
    <w:semiHidden/>
    <w:unhideWhenUsed/>
    <w:qFormat/>
    <w:uiPriority w:val="99"/>
    <w:pPr>
      <w:spacing w:after="0"/>
      <w:ind w:left="400" w:leftChars="400"/>
      <w:jc w:val="both"/>
    </w:pPr>
    <w:rPr>
      <w:sz w:val="21"/>
    </w:rPr>
  </w:style>
  <w:style w:type="paragraph" w:styleId="50">
    <w:name w:val="Date"/>
    <w:basedOn w:val="1"/>
    <w:next w:val="1"/>
    <w:link w:val="199"/>
    <w:semiHidden/>
    <w:unhideWhenUsed/>
    <w:qFormat/>
    <w:uiPriority w:val="99"/>
    <w:pPr>
      <w:ind w:left="100" w:leftChars="2500"/>
      <w:jc w:val="both"/>
    </w:pPr>
    <w:rPr>
      <w:sz w:val="21"/>
    </w:rPr>
  </w:style>
  <w:style w:type="paragraph" w:styleId="51">
    <w:name w:val="Body Text Indent 2"/>
    <w:basedOn w:val="1"/>
    <w:link w:val="303"/>
    <w:semiHidden/>
    <w:unhideWhenUsed/>
    <w:qFormat/>
    <w:uiPriority w:val="99"/>
    <w:pPr>
      <w:spacing w:after="120" w:line="480" w:lineRule="auto"/>
      <w:ind w:left="420" w:leftChars="200"/>
      <w:jc w:val="both"/>
    </w:pPr>
    <w:rPr>
      <w:sz w:val="21"/>
    </w:rPr>
  </w:style>
  <w:style w:type="paragraph" w:styleId="52">
    <w:name w:val="endnote text"/>
    <w:basedOn w:val="1"/>
    <w:link w:val="294"/>
    <w:semiHidden/>
    <w:unhideWhenUsed/>
    <w:qFormat/>
    <w:uiPriority w:val="99"/>
    <w:pPr>
      <w:snapToGrid w:val="0"/>
      <w:spacing w:after="0"/>
    </w:pPr>
    <w:rPr>
      <w:sz w:val="21"/>
    </w:rPr>
  </w:style>
  <w:style w:type="paragraph" w:styleId="53">
    <w:name w:val="List Continue 5"/>
    <w:basedOn w:val="1"/>
    <w:semiHidden/>
    <w:unhideWhenUsed/>
    <w:qFormat/>
    <w:uiPriority w:val="99"/>
    <w:pPr>
      <w:spacing w:after="120"/>
      <w:ind w:left="2100" w:leftChars="1000"/>
      <w:contextualSpacing/>
      <w:jc w:val="both"/>
    </w:pPr>
    <w:rPr>
      <w:sz w:val="21"/>
    </w:rPr>
  </w:style>
  <w:style w:type="paragraph" w:styleId="54">
    <w:name w:val="Balloon Text"/>
    <w:basedOn w:val="1"/>
    <w:link w:val="97"/>
    <w:semiHidden/>
    <w:unhideWhenUsed/>
    <w:qFormat/>
    <w:uiPriority w:val="99"/>
    <w:rPr>
      <w:sz w:val="18"/>
      <w:szCs w:val="18"/>
    </w:rPr>
  </w:style>
  <w:style w:type="paragraph" w:styleId="55">
    <w:name w:val="footer"/>
    <w:basedOn w:val="1"/>
    <w:link w:val="164"/>
    <w:unhideWhenUsed/>
    <w:qFormat/>
    <w:uiPriority w:val="99"/>
    <w:pPr>
      <w:tabs>
        <w:tab w:val="center" w:pos="4153"/>
        <w:tab w:val="right" w:pos="8306"/>
      </w:tabs>
      <w:snapToGrid w:val="0"/>
      <w:spacing w:before="200" w:beforeLines="200" w:after="0"/>
    </w:pPr>
    <w:rPr>
      <w:sz w:val="18"/>
      <w:szCs w:val="18"/>
    </w:rPr>
  </w:style>
  <w:style w:type="paragraph" w:styleId="56">
    <w:name w:val="envelope return"/>
    <w:basedOn w:val="1"/>
    <w:semiHidden/>
    <w:unhideWhenUsed/>
    <w:qFormat/>
    <w:uiPriority w:val="99"/>
    <w:pPr>
      <w:snapToGrid w:val="0"/>
      <w:spacing w:after="0"/>
      <w:jc w:val="both"/>
    </w:pPr>
    <w:rPr>
      <w:rFonts w:asciiTheme="majorHAnsi" w:hAnsiTheme="majorHAnsi" w:eastAsiaTheme="majorEastAsia" w:cstheme="majorBidi"/>
      <w:sz w:val="21"/>
    </w:rPr>
  </w:style>
  <w:style w:type="paragraph" w:styleId="57">
    <w:name w:val="header"/>
    <w:basedOn w:val="1"/>
    <w:link w:val="163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8">
    <w:name w:val="Signature"/>
    <w:basedOn w:val="1"/>
    <w:link w:val="292"/>
    <w:semiHidden/>
    <w:unhideWhenUsed/>
    <w:qFormat/>
    <w:uiPriority w:val="99"/>
    <w:pPr>
      <w:spacing w:after="0"/>
      <w:ind w:left="100" w:leftChars="2100"/>
      <w:jc w:val="both"/>
    </w:pPr>
    <w:rPr>
      <w:sz w:val="21"/>
    </w:rPr>
  </w:style>
  <w:style w:type="paragraph" w:styleId="59">
    <w:name w:val="toc 1"/>
    <w:basedOn w:val="1"/>
    <w:next w:val="1"/>
    <w:unhideWhenUsed/>
    <w:qFormat/>
    <w:uiPriority w:val="39"/>
  </w:style>
  <w:style w:type="paragraph" w:styleId="60">
    <w:name w:val="List Continue 4"/>
    <w:basedOn w:val="1"/>
    <w:semiHidden/>
    <w:unhideWhenUsed/>
    <w:qFormat/>
    <w:uiPriority w:val="99"/>
    <w:pPr>
      <w:spacing w:after="120"/>
      <w:ind w:left="1680" w:leftChars="800"/>
      <w:contextualSpacing/>
      <w:jc w:val="both"/>
    </w:pPr>
    <w:rPr>
      <w:sz w:val="21"/>
    </w:rPr>
  </w:style>
  <w:style w:type="paragraph" w:styleId="61">
    <w:name w:val="toc 4"/>
    <w:basedOn w:val="1"/>
    <w:next w:val="1"/>
    <w:unhideWhenUsed/>
    <w:qFormat/>
    <w:uiPriority w:val="39"/>
    <w:pPr>
      <w:spacing w:after="0"/>
      <w:jc w:val="both"/>
    </w:pPr>
    <w:rPr>
      <w:rFonts w:cstheme="minorHAnsi"/>
      <w:sz w:val="22"/>
    </w:rPr>
  </w:style>
  <w:style w:type="paragraph" w:styleId="62">
    <w:name w:val="index heading"/>
    <w:basedOn w:val="1"/>
    <w:next w:val="63"/>
    <w:semiHidden/>
    <w:unhideWhenUsed/>
    <w:qFormat/>
    <w:uiPriority w:val="99"/>
    <w:pPr>
      <w:spacing w:after="0"/>
      <w:jc w:val="both"/>
    </w:pPr>
    <w:rPr>
      <w:rFonts w:asciiTheme="majorHAnsi" w:hAnsiTheme="majorHAnsi" w:eastAsiaTheme="majorEastAsia" w:cstheme="majorBidi"/>
      <w:b/>
      <w:bCs/>
      <w:sz w:val="21"/>
    </w:rPr>
  </w:style>
  <w:style w:type="paragraph" w:styleId="63">
    <w:name w:val="index 1"/>
    <w:basedOn w:val="1"/>
    <w:next w:val="1"/>
    <w:semiHidden/>
    <w:unhideWhenUsed/>
    <w:qFormat/>
    <w:uiPriority w:val="99"/>
    <w:pPr>
      <w:spacing w:after="0"/>
      <w:jc w:val="both"/>
    </w:pPr>
    <w:rPr>
      <w:sz w:val="21"/>
    </w:rPr>
  </w:style>
  <w:style w:type="paragraph" w:styleId="64">
    <w:name w:val="Subtitle"/>
    <w:basedOn w:val="1"/>
    <w:next w:val="1"/>
    <w:link w:val="128"/>
    <w:qFormat/>
    <w:uiPriority w:val="11"/>
    <w:pPr>
      <w:spacing w:before="240" w:after="60" w:line="312" w:lineRule="auto"/>
      <w:outlineLvl w:val="1"/>
    </w:pPr>
    <w:rPr>
      <w:rFonts w:cstheme="majorBidi"/>
      <w:b/>
      <w:bCs/>
      <w:kern w:val="28"/>
      <w:sz w:val="32"/>
      <w:szCs w:val="32"/>
    </w:rPr>
  </w:style>
  <w:style w:type="paragraph" w:styleId="65">
    <w:name w:val="List Number 5"/>
    <w:basedOn w:val="1"/>
    <w:semiHidden/>
    <w:unhideWhenUsed/>
    <w:qFormat/>
    <w:uiPriority w:val="99"/>
    <w:pPr>
      <w:numPr>
        <w:ilvl w:val="0"/>
        <w:numId w:val="11"/>
      </w:numPr>
      <w:spacing w:after="0"/>
      <w:contextualSpacing/>
      <w:jc w:val="both"/>
    </w:pPr>
    <w:rPr>
      <w:sz w:val="21"/>
    </w:rPr>
  </w:style>
  <w:style w:type="paragraph" w:styleId="66">
    <w:name w:val="List"/>
    <w:basedOn w:val="1"/>
    <w:semiHidden/>
    <w:unhideWhenUsed/>
    <w:qFormat/>
    <w:uiPriority w:val="99"/>
    <w:pPr>
      <w:spacing w:after="0"/>
      <w:ind w:left="200" w:hanging="200" w:hangingChars="200"/>
      <w:contextualSpacing/>
      <w:jc w:val="both"/>
    </w:pPr>
    <w:rPr>
      <w:sz w:val="21"/>
    </w:rPr>
  </w:style>
  <w:style w:type="paragraph" w:styleId="67">
    <w:name w:val="footnote text"/>
    <w:basedOn w:val="1"/>
    <w:link w:val="288"/>
    <w:semiHidden/>
    <w:unhideWhenUsed/>
    <w:qFormat/>
    <w:uiPriority w:val="99"/>
    <w:pPr>
      <w:snapToGrid w:val="0"/>
      <w:spacing w:after="0"/>
    </w:pPr>
    <w:rPr>
      <w:sz w:val="18"/>
      <w:szCs w:val="18"/>
    </w:rPr>
  </w:style>
  <w:style w:type="paragraph" w:styleId="68">
    <w:name w:val="toc 6"/>
    <w:basedOn w:val="1"/>
    <w:next w:val="1"/>
    <w:unhideWhenUsed/>
    <w:qFormat/>
    <w:uiPriority w:val="39"/>
    <w:pPr>
      <w:spacing w:after="0"/>
      <w:jc w:val="both"/>
    </w:pPr>
    <w:rPr>
      <w:rFonts w:cstheme="minorHAnsi"/>
      <w:sz w:val="22"/>
    </w:rPr>
  </w:style>
  <w:style w:type="paragraph" w:styleId="69">
    <w:name w:val="List 5"/>
    <w:basedOn w:val="1"/>
    <w:semiHidden/>
    <w:unhideWhenUsed/>
    <w:qFormat/>
    <w:uiPriority w:val="99"/>
    <w:pPr>
      <w:spacing w:after="0"/>
      <w:ind w:left="100" w:leftChars="800" w:hanging="200" w:hangingChars="200"/>
      <w:contextualSpacing/>
      <w:jc w:val="both"/>
    </w:pPr>
    <w:rPr>
      <w:sz w:val="21"/>
    </w:rPr>
  </w:style>
  <w:style w:type="paragraph" w:styleId="70">
    <w:name w:val="Body Text Indent 3"/>
    <w:basedOn w:val="1"/>
    <w:link w:val="304"/>
    <w:semiHidden/>
    <w:unhideWhenUsed/>
    <w:qFormat/>
    <w:uiPriority w:val="99"/>
    <w:pPr>
      <w:spacing w:after="120"/>
      <w:ind w:left="420" w:leftChars="200"/>
      <w:jc w:val="both"/>
    </w:pPr>
    <w:rPr>
      <w:sz w:val="16"/>
      <w:szCs w:val="16"/>
    </w:rPr>
  </w:style>
  <w:style w:type="paragraph" w:styleId="71">
    <w:name w:val="index 7"/>
    <w:basedOn w:val="1"/>
    <w:next w:val="1"/>
    <w:semiHidden/>
    <w:unhideWhenUsed/>
    <w:qFormat/>
    <w:uiPriority w:val="99"/>
    <w:pPr>
      <w:spacing w:after="0"/>
      <w:ind w:left="1200" w:leftChars="1200"/>
      <w:jc w:val="both"/>
    </w:pPr>
    <w:rPr>
      <w:sz w:val="21"/>
    </w:rPr>
  </w:style>
  <w:style w:type="paragraph" w:styleId="72">
    <w:name w:val="index 9"/>
    <w:basedOn w:val="1"/>
    <w:next w:val="1"/>
    <w:semiHidden/>
    <w:unhideWhenUsed/>
    <w:qFormat/>
    <w:uiPriority w:val="99"/>
    <w:pPr>
      <w:spacing w:after="0"/>
      <w:ind w:left="1600" w:leftChars="1600"/>
      <w:jc w:val="both"/>
    </w:pPr>
    <w:rPr>
      <w:sz w:val="21"/>
    </w:rPr>
  </w:style>
  <w:style w:type="paragraph" w:styleId="73">
    <w:name w:val="table of figures"/>
    <w:basedOn w:val="1"/>
    <w:next w:val="1"/>
    <w:semiHidden/>
    <w:qFormat/>
    <w:uiPriority w:val="0"/>
    <w:pPr>
      <w:widowControl/>
      <w:topLinePunct/>
      <w:adjustRightInd w:val="0"/>
      <w:snapToGrid w:val="0"/>
      <w:spacing w:after="160" w:line="240" w:lineRule="atLeast"/>
      <w:ind w:left="300" w:leftChars="300"/>
    </w:pPr>
    <w:rPr>
      <w:rFonts w:cs="Arial"/>
      <w:sz w:val="20"/>
      <w:szCs w:val="20"/>
    </w:rPr>
  </w:style>
  <w:style w:type="paragraph" w:styleId="74">
    <w:name w:val="toc 2"/>
    <w:basedOn w:val="1"/>
    <w:next w:val="1"/>
    <w:unhideWhenUsed/>
    <w:qFormat/>
    <w:uiPriority w:val="39"/>
    <w:pPr>
      <w:ind w:left="420" w:leftChars="200"/>
    </w:pPr>
  </w:style>
  <w:style w:type="paragraph" w:styleId="75">
    <w:name w:val="toc 9"/>
    <w:basedOn w:val="1"/>
    <w:next w:val="1"/>
    <w:unhideWhenUsed/>
    <w:qFormat/>
    <w:uiPriority w:val="39"/>
    <w:pPr>
      <w:spacing w:after="0"/>
      <w:jc w:val="both"/>
    </w:pPr>
    <w:rPr>
      <w:rFonts w:cstheme="minorHAnsi"/>
      <w:sz w:val="22"/>
    </w:rPr>
  </w:style>
  <w:style w:type="paragraph" w:styleId="76">
    <w:name w:val="Body Text 2"/>
    <w:basedOn w:val="1"/>
    <w:link w:val="301"/>
    <w:semiHidden/>
    <w:unhideWhenUsed/>
    <w:qFormat/>
    <w:uiPriority w:val="99"/>
    <w:pPr>
      <w:spacing w:after="120" w:line="480" w:lineRule="auto"/>
      <w:jc w:val="both"/>
    </w:pPr>
    <w:rPr>
      <w:sz w:val="21"/>
    </w:rPr>
  </w:style>
  <w:style w:type="paragraph" w:styleId="77">
    <w:name w:val="List 4"/>
    <w:basedOn w:val="1"/>
    <w:semiHidden/>
    <w:unhideWhenUsed/>
    <w:qFormat/>
    <w:uiPriority w:val="99"/>
    <w:pPr>
      <w:spacing w:after="0"/>
      <w:ind w:left="100" w:leftChars="600" w:hanging="200" w:hangingChars="200"/>
      <w:contextualSpacing/>
      <w:jc w:val="both"/>
    </w:pPr>
    <w:rPr>
      <w:sz w:val="21"/>
    </w:rPr>
  </w:style>
  <w:style w:type="paragraph" w:styleId="78">
    <w:name w:val="List Continue 2"/>
    <w:basedOn w:val="1"/>
    <w:semiHidden/>
    <w:unhideWhenUsed/>
    <w:qFormat/>
    <w:uiPriority w:val="99"/>
    <w:pPr>
      <w:spacing w:after="120"/>
      <w:ind w:left="840" w:leftChars="400"/>
      <w:contextualSpacing/>
      <w:jc w:val="both"/>
    </w:pPr>
    <w:rPr>
      <w:sz w:val="21"/>
    </w:rPr>
  </w:style>
  <w:style w:type="paragraph" w:styleId="79">
    <w:name w:val="Message Header"/>
    <w:basedOn w:val="1"/>
    <w:link w:val="295"/>
    <w:semiHidden/>
    <w:unhideWhenUsed/>
    <w:qFormat/>
    <w:uiPriority w:val="99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spacing w:after="0"/>
      <w:ind w:left="1080" w:leftChars="500" w:hanging="1080" w:hangingChars="500"/>
      <w:jc w:val="both"/>
    </w:pPr>
    <w:rPr>
      <w:rFonts w:asciiTheme="majorHAnsi" w:hAnsiTheme="majorHAnsi" w:eastAsiaTheme="majorEastAsia" w:cstheme="majorBidi"/>
      <w:szCs w:val="24"/>
    </w:rPr>
  </w:style>
  <w:style w:type="paragraph" w:styleId="80">
    <w:name w:val="HTML Preformatted"/>
    <w:basedOn w:val="1"/>
    <w:link w:val="283"/>
    <w:semiHidden/>
    <w:unhideWhenUsed/>
    <w:qFormat/>
    <w:uiPriority w:val="99"/>
    <w:pPr>
      <w:spacing w:after="0"/>
      <w:jc w:val="both"/>
    </w:pPr>
    <w:rPr>
      <w:rFonts w:ascii="Courier New" w:hAnsi="Courier New" w:cs="Courier New"/>
      <w:sz w:val="20"/>
      <w:szCs w:val="20"/>
    </w:rPr>
  </w:style>
  <w:style w:type="paragraph" w:styleId="81">
    <w:name w:val="Normal (Web)"/>
    <w:basedOn w:val="1"/>
    <w:semiHidden/>
    <w:unhideWhenUsed/>
    <w:qFormat/>
    <w:uiPriority w:val="99"/>
    <w:pPr>
      <w:widowControl/>
      <w:spacing w:beforeAutospacing="1" w:after="0" w:afterAutospacing="1"/>
    </w:pPr>
    <w:rPr>
      <w:rFonts w:ascii="宋体" w:hAnsi="宋体" w:eastAsia="宋体" w:cs="宋体"/>
      <w:kern w:val="0"/>
      <w:szCs w:val="24"/>
    </w:rPr>
  </w:style>
  <w:style w:type="paragraph" w:styleId="82">
    <w:name w:val="List Continue 3"/>
    <w:basedOn w:val="1"/>
    <w:semiHidden/>
    <w:unhideWhenUsed/>
    <w:qFormat/>
    <w:uiPriority w:val="99"/>
    <w:pPr>
      <w:spacing w:after="120"/>
      <w:ind w:left="1260" w:leftChars="600"/>
      <w:contextualSpacing/>
      <w:jc w:val="both"/>
    </w:pPr>
    <w:rPr>
      <w:sz w:val="21"/>
    </w:rPr>
  </w:style>
  <w:style w:type="paragraph" w:styleId="83">
    <w:name w:val="index 2"/>
    <w:basedOn w:val="1"/>
    <w:next w:val="1"/>
    <w:semiHidden/>
    <w:unhideWhenUsed/>
    <w:qFormat/>
    <w:uiPriority w:val="99"/>
    <w:pPr>
      <w:spacing w:after="0"/>
      <w:ind w:left="200" w:leftChars="200"/>
      <w:jc w:val="both"/>
    </w:pPr>
    <w:rPr>
      <w:sz w:val="21"/>
    </w:rPr>
  </w:style>
  <w:style w:type="paragraph" w:styleId="84">
    <w:name w:val="Title"/>
    <w:basedOn w:val="1"/>
    <w:next w:val="1"/>
    <w:link w:val="101"/>
    <w:qFormat/>
    <w:uiPriority w:val="10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paragraph" w:styleId="85">
    <w:name w:val="annotation subject"/>
    <w:basedOn w:val="28"/>
    <w:next w:val="28"/>
    <w:link w:val="106"/>
    <w:semiHidden/>
    <w:unhideWhenUsed/>
    <w:qFormat/>
    <w:uiPriority w:val="99"/>
    <w:rPr>
      <w:b/>
      <w:bCs/>
    </w:rPr>
  </w:style>
  <w:style w:type="paragraph" w:styleId="86">
    <w:name w:val="Body Text First Indent"/>
    <w:basedOn w:val="34"/>
    <w:link w:val="298"/>
    <w:semiHidden/>
    <w:unhideWhenUsed/>
    <w:qFormat/>
    <w:uiPriority w:val="99"/>
    <w:pPr>
      <w:spacing w:after="80"/>
      <w:ind w:left="200" w:leftChars="200" w:firstLine="420" w:firstLineChars="100"/>
      <w:jc w:val="both"/>
    </w:pPr>
    <w:rPr>
      <w:sz w:val="21"/>
    </w:rPr>
  </w:style>
  <w:style w:type="paragraph" w:styleId="87">
    <w:name w:val="Body Text First Indent 2"/>
    <w:basedOn w:val="35"/>
    <w:link w:val="300"/>
    <w:semiHidden/>
    <w:unhideWhenUsed/>
    <w:qFormat/>
    <w:uiPriority w:val="99"/>
    <w:pPr>
      <w:ind w:firstLine="420" w:firstLineChars="200"/>
    </w:pPr>
  </w:style>
  <w:style w:type="table" w:styleId="89">
    <w:name w:val="Table Grid"/>
    <w:basedOn w:val="88"/>
    <w:qFormat/>
    <w:uiPriority w:val="0"/>
    <w:pPr>
      <w:spacing w:after="0" w:line="240" w:lineRule="auto"/>
    </w:pPr>
    <w:rPr>
      <w:kern w:val="2"/>
      <w:sz w:val="21"/>
      <w:szCs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90">
    <w:name w:val="Table Professional"/>
    <w:basedOn w:val="88"/>
    <w:semiHidden/>
    <w:unhideWhenUsed/>
    <w:qFormat/>
    <w:uiPriority w:val="99"/>
    <w:pPr>
      <w:widowControl w:val="0"/>
      <w:spacing w:after="0" w:line="240" w:lineRule="auto"/>
      <w:jc w:val="both"/>
    </w:pPr>
    <w:rPr>
      <w:kern w:val="2"/>
      <w:sz w:val="21"/>
      <w:szCs w:val="21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il"/>
          <w:tr2bl w:val="nil"/>
        </w:tcBorders>
        <w:shd w:val="solid" w:color="000000" w:fill="FFFFFF"/>
      </w:tcPr>
    </w:tblStylePr>
  </w:style>
  <w:style w:type="character" w:styleId="92">
    <w:name w:val="Strong"/>
    <w:qFormat/>
    <w:uiPriority w:val="22"/>
    <w:rPr>
      <w:b/>
      <w:bCs/>
    </w:rPr>
  </w:style>
  <w:style w:type="character" w:styleId="93">
    <w:name w:val="FollowedHyperlink"/>
    <w:basedOn w:val="91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94">
    <w:name w:val="Emphasis"/>
    <w:basedOn w:val="91"/>
    <w:qFormat/>
    <w:uiPriority w:val="20"/>
    <w:rPr>
      <w:rFonts w:eastAsia="宋体"/>
      <w:b/>
      <w:iCs/>
      <w:sz w:val="21"/>
    </w:rPr>
  </w:style>
  <w:style w:type="character" w:styleId="95">
    <w:name w:val="Hyperlink"/>
    <w:qFormat/>
    <w:uiPriority w:val="99"/>
    <w:rPr>
      <w:rFonts w:eastAsia="微软雅黑" w:asciiTheme="minorHAnsi" w:hAnsiTheme="minorHAnsi"/>
      <w:color w:val="1168D9"/>
      <w:sz w:val="21"/>
      <w:u w:val="single"/>
    </w:rPr>
  </w:style>
  <w:style w:type="character" w:styleId="96">
    <w:name w:val="annotation reference"/>
    <w:basedOn w:val="91"/>
    <w:unhideWhenUsed/>
    <w:qFormat/>
    <w:uiPriority w:val="99"/>
    <w:rPr>
      <w:sz w:val="21"/>
      <w:szCs w:val="21"/>
    </w:rPr>
  </w:style>
  <w:style w:type="character" w:customStyle="1" w:styleId="97">
    <w:name w:val="批注框文本 Char"/>
    <w:basedOn w:val="91"/>
    <w:link w:val="54"/>
    <w:semiHidden/>
    <w:qFormat/>
    <w:uiPriority w:val="99"/>
    <w:rPr>
      <w:rFonts w:ascii="Calibri" w:hAnsi="Calibri" w:eastAsia="思源黑体 CN Regular"/>
      <w:kern w:val="2"/>
      <w:sz w:val="18"/>
      <w:szCs w:val="18"/>
    </w:rPr>
  </w:style>
  <w:style w:type="character" w:customStyle="1" w:styleId="98">
    <w:name w:val="标题 1 Char"/>
    <w:basedOn w:val="91"/>
    <w:link w:val="3"/>
    <w:qFormat/>
    <w:uiPriority w:val="0"/>
    <w:rPr>
      <w:rFonts w:ascii="Calibri" w:hAnsi="Calibri" w:eastAsia="思源黑体 CN Regular" w:cs="Book Antiqua"/>
      <w:b/>
      <w:bCs/>
      <w:kern w:val="2"/>
      <w:sz w:val="84"/>
      <w:szCs w:val="44"/>
    </w:rPr>
  </w:style>
  <w:style w:type="character" w:customStyle="1" w:styleId="99">
    <w:name w:val="标题 2 Char"/>
    <w:basedOn w:val="91"/>
    <w:link w:val="4"/>
    <w:qFormat/>
    <w:uiPriority w:val="0"/>
    <w:rPr>
      <w:rFonts w:ascii="Calibri" w:hAnsi="Calibri" w:eastAsia="思源黑体 CN Regular" w:cs="Book Antiqua"/>
      <w:b/>
      <w:bCs/>
      <w:sz w:val="44"/>
      <w:szCs w:val="36"/>
      <w:lang w:eastAsia="en-US"/>
    </w:rPr>
  </w:style>
  <w:style w:type="paragraph" w:styleId="100">
    <w:name w:val="List Paragraph"/>
    <w:basedOn w:val="1"/>
    <w:link w:val="197"/>
    <w:qFormat/>
    <w:uiPriority w:val="34"/>
    <w:pPr>
      <w:spacing w:before="40" w:beforeLines="40" w:after="40" w:afterLines="40" w:line="400" w:lineRule="exact"/>
      <w:ind w:firstLine="420" w:firstLineChars="200"/>
    </w:pPr>
    <w:rPr>
      <w:rFonts w:eastAsiaTheme="minorEastAsia"/>
      <w:szCs w:val="22"/>
    </w:rPr>
  </w:style>
  <w:style w:type="character" w:customStyle="1" w:styleId="101">
    <w:name w:val="标题 Char"/>
    <w:basedOn w:val="91"/>
    <w:link w:val="84"/>
    <w:qFormat/>
    <w:uiPriority w:val="10"/>
    <w:rPr>
      <w:rFonts w:asciiTheme="majorHAnsi" w:hAnsiTheme="majorHAnsi" w:eastAsiaTheme="majorEastAsia" w:cstheme="majorBidi"/>
      <w:color w:val="17375E" w:themeColor="text2" w:themeShade="BF"/>
      <w:spacing w:val="5"/>
      <w:kern w:val="28"/>
      <w:sz w:val="52"/>
      <w:szCs w:val="52"/>
    </w:rPr>
  </w:style>
  <w:style w:type="paragraph" w:customStyle="1" w:styleId="102">
    <w:name w:val="Table Text"/>
    <w:basedOn w:val="1"/>
    <w:qFormat/>
    <w:uiPriority w:val="0"/>
    <w:pPr>
      <w:topLinePunct/>
      <w:adjustRightInd w:val="0"/>
      <w:snapToGrid w:val="0"/>
      <w:spacing w:before="80" w:line="240" w:lineRule="atLeast"/>
    </w:pPr>
    <w:rPr>
      <w:rFonts w:cs="Arial"/>
      <w:snapToGrid w:val="0"/>
      <w:kern w:val="0"/>
    </w:rPr>
  </w:style>
  <w:style w:type="paragraph" w:customStyle="1" w:styleId="103">
    <w:name w:val="Table Heading"/>
    <w:basedOn w:val="1"/>
    <w:qFormat/>
    <w:uiPriority w:val="0"/>
    <w:pPr>
      <w:keepNext/>
      <w:topLinePunct/>
      <w:adjustRightInd w:val="0"/>
      <w:snapToGrid w:val="0"/>
      <w:spacing w:before="80" w:line="240" w:lineRule="atLeast"/>
    </w:pPr>
    <w:rPr>
      <w:rFonts w:ascii="Arial" w:hAnsi="Arial" w:eastAsia="微软雅黑" w:cs="Book Antiqua"/>
      <w:b/>
      <w:bCs/>
      <w:snapToGrid w:val="0"/>
    </w:rPr>
  </w:style>
  <w:style w:type="character" w:customStyle="1" w:styleId="104">
    <w:name w:val="标题 3 Char"/>
    <w:basedOn w:val="91"/>
    <w:link w:val="5"/>
    <w:qFormat/>
    <w:uiPriority w:val="0"/>
    <w:rPr>
      <w:rFonts w:ascii="Calibri" w:hAnsi="Calibri" w:eastAsia="思源黑体 CN Regular" w:cs="宋体"/>
      <w:b/>
      <w:sz w:val="36"/>
      <w:szCs w:val="32"/>
    </w:rPr>
  </w:style>
  <w:style w:type="character" w:customStyle="1" w:styleId="105">
    <w:name w:val="批注文字 Char"/>
    <w:basedOn w:val="91"/>
    <w:link w:val="28"/>
    <w:qFormat/>
    <w:uiPriority w:val="99"/>
    <w:rPr>
      <w:rFonts w:ascii="Calibri" w:hAnsi="Calibri" w:eastAsia="思源黑体 CN Regular"/>
      <w:kern w:val="2"/>
      <w:sz w:val="24"/>
      <w:szCs w:val="21"/>
    </w:rPr>
  </w:style>
  <w:style w:type="character" w:customStyle="1" w:styleId="106">
    <w:name w:val="批注主题 Char"/>
    <w:basedOn w:val="105"/>
    <w:link w:val="85"/>
    <w:semiHidden/>
    <w:qFormat/>
    <w:uiPriority w:val="99"/>
    <w:rPr>
      <w:rFonts w:ascii="Calibri" w:hAnsi="Calibri" w:eastAsia="思源黑体 CN Regular"/>
      <w:b/>
      <w:bCs/>
      <w:kern w:val="2"/>
      <w:sz w:val="24"/>
      <w:szCs w:val="21"/>
    </w:rPr>
  </w:style>
  <w:style w:type="paragraph" w:styleId="107">
    <w:name w:val="No Spacing"/>
    <w:link w:val="158"/>
    <w:qFormat/>
    <w:uiPriority w:val="1"/>
    <w:pPr>
      <w:widowControl w:val="0"/>
      <w:spacing w:after="0" w:line="240" w:lineRule="auto"/>
      <w:jc w:val="both"/>
    </w:pPr>
    <w:rPr>
      <w:rFonts w:asciiTheme="minorHAnsi" w:hAnsiTheme="minorHAnsi" w:eastAsiaTheme="minorEastAsia" w:cstheme="minorBidi"/>
      <w:kern w:val="2"/>
      <w:sz w:val="21"/>
      <w:szCs w:val="21"/>
      <w:lang w:val="en-US" w:eastAsia="zh-CN" w:bidi="ar-SA"/>
    </w:rPr>
  </w:style>
  <w:style w:type="character" w:customStyle="1" w:styleId="108">
    <w:name w:val="标题 5 Char"/>
    <w:basedOn w:val="91"/>
    <w:link w:val="7"/>
    <w:qFormat/>
    <w:uiPriority w:val="0"/>
    <w:rPr>
      <w:rFonts w:ascii="Book Antiqua" w:hAnsi="Book Antiqua" w:eastAsia="黑体" w:cs="宋体"/>
      <w:b/>
      <w:sz w:val="24"/>
      <w:szCs w:val="24"/>
    </w:rPr>
  </w:style>
  <w:style w:type="paragraph" w:customStyle="1" w:styleId="109">
    <w:name w:val="Figure Description"/>
    <w:next w:val="1"/>
    <w:qFormat/>
    <w:uiPriority w:val="0"/>
    <w:pPr>
      <w:keepNext/>
      <w:numPr>
        <w:ilvl w:val="7"/>
        <w:numId w:val="1"/>
      </w:numPr>
      <w:adjustRightInd w:val="0"/>
      <w:snapToGrid w:val="0"/>
      <w:spacing w:before="320" w:after="80" w:line="240" w:lineRule="atLeast"/>
    </w:pPr>
    <w:rPr>
      <w:rFonts w:ascii="Arial" w:hAnsi="Arial" w:eastAsia="微软雅黑" w:cs="Arial"/>
      <w:spacing w:val="-4"/>
      <w:kern w:val="2"/>
      <w:sz w:val="21"/>
      <w:szCs w:val="21"/>
      <w:lang w:val="en-US" w:eastAsia="zh-CN" w:bidi="ar-SA"/>
    </w:rPr>
  </w:style>
  <w:style w:type="paragraph" w:customStyle="1" w:styleId="110">
    <w:name w:val="步骤（二级）"/>
    <w:basedOn w:val="1"/>
    <w:qFormat/>
    <w:uiPriority w:val="0"/>
    <w:pPr>
      <w:widowControl/>
      <w:numPr>
        <w:ilvl w:val="5"/>
        <w:numId w:val="1"/>
      </w:numPr>
      <w:topLinePunct/>
      <w:adjustRightInd w:val="0"/>
      <w:snapToGrid w:val="0"/>
      <w:spacing w:before="50" w:beforeLines="50" w:line="240" w:lineRule="atLeast"/>
    </w:pPr>
    <w:rPr>
      <w:rFonts w:cs="Arial"/>
      <w:snapToGrid w:val="0"/>
      <w:kern w:val="0"/>
    </w:rPr>
  </w:style>
  <w:style w:type="paragraph" w:customStyle="1" w:styleId="111">
    <w:name w:val="步骤（一级）"/>
    <w:basedOn w:val="34"/>
    <w:link w:val="340"/>
    <w:qFormat/>
    <w:uiPriority w:val="0"/>
    <w:pPr>
      <w:numPr>
        <w:ilvl w:val="0"/>
        <w:numId w:val="12"/>
      </w:numPr>
      <w:spacing w:before="120"/>
    </w:pPr>
  </w:style>
  <w:style w:type="paragraph" w:customStyle="1" w:styleId="112">
    <w:name w:val="列表（表内）"/>
    <w:basedOn w:val="1"/>
    <w:link w:val="171"/>
    <w:qFormat/>
    <w:uiPriority w:val="0"/>
    <w:pPr>
      <w:widowControl/>
      <w:numPr>
        <w:ilvl w:val="0"/>
        <w:numId w:val="13"/>
      </w:numPr>
      <w:tabs>
        <w:tab w:val="left" w:pos="284"/>
      </w:tabs>
      <w:topLinePunct/>
      <w:adjustRightInd w:val="0"/>
      <w:snapToGrid w:val="0"/>
      <w:spacing w:before="80" w:line="240" w:lineRule="atLeast"/>
    </w:pPr>
    <w:rPr>
      <w:rFonts w:cs="Arial"/>
      <w:kern w:val="0"/>
    </w:rPr>
  </w:style>
  <w:style w:type="paragraph" w:customStyle="1" w:styleId="113">
    <w:name w:val="Item List in Table"/>
    <w:basedOn w:val="1"/>
    <w:qFormat/>
    <w:uiPriority w:val="0"/>
    <w:pPr>
      <w:tabs>
        <w:tab w:val="left" w:pos="170"/>
        <w:tab w:val="left" w:pos="284"/>
      </w:tabs>
      <w:topLinePunct/>
      <w:adjustRightInd w:val="0"/>
      <w:snapToGrid w:val="0"/>
      <w:spacing w:before="80" w:line="240" w:lineRule="atLeast"/>
      <w:ind w:left="170" w:hanging="170"/>
    </w:pPr>
    <w:rPr>
      <w:rFonts w:ascii="Arial" w:hAnsi="Arial" w:eastAsia="微软雅黑" w:cs="Arial"/>
    </w:rPr>
  </w:style>
  <w:style w:type="paragraph" w:customStyle="1" w:styleId="114">
    <w:name w:val="图片"/>
    <w:basedOn w:val="1"/>
    <w:link w:val="115"/>
    <w:qFormat/>
    <w:uiPriority w:val="1"/>
    <w:pPr>
      <w:spacing w:after="120"/>
    </w:pPr>
    <w:rPr>
      <w:rFonts w:eastAsia="宋体" w:cs="Times New Roman"/>
      <w:lang w:eastAsia="en-US" w:bidi="en-US"/>
    </w:rPr>
  </w:style>
  <w:style w:type="character" w:customStyle="1" w:styleId="115">
    <w:name w:val="图片 Char"/>
    <w:link w:val="114"/>
    <w:qFormat/>
    <w:uiPriority w:val="1"/>
    <w:rPr>
      <w:rFonts w:ascii="Calibri" w:hAnsi="Calibri" w:eastAsia="宋体" w:cs="Times New Roman"/>
      <w:kern w:val="2"/>
      <w:sz w:val="24"/>
      <w:szCs w:val="21"/>
      <w:lang w:eastAsia="en-US" w:bidi="en-US"/>
    </w:rPr>
  </w:style>
  <w:style w:type="paragraph" w:customStyle="1" w:styleId="116">
    <w:name w:val="注意标题"/>
    <w:basedOn w:val="1"/>
    <w:qFormat/>
    <w:uiPriority w:val="0"/>
    <w:pPr>
      <w:keepNext/>
      <w:widowControl/>
      <w:numPr>
        <w:ilvl w:val="0"/>
        <w:numId w:val="14"/>
      </w:numPr>
      <w:pBdr>
        <w:top w:val="dotted" w:color="A5A5A5" w:themeColor="background1" w:themeShade="A6" w:sz="4" w:space="1"/>
      </w:pBdr>
      <w:topLinePunct/>
      <w:adjustRightInd w:val="0"/>
      <w:snapToGrid w:val="0"/>
      <w:spacing w:line="60" w:lineRule="atLeast"/>
    </w:pPr>
    <w:rPr>
      <w:rFonts w:cs="Arial"/>
      <w:bCs/>
      <w:position w:val="-6"/>
      <w:sz w:val="18"/>
      <w:szCs w:val="18"/>
    </w:rPr>
  </w:style>
  <w:style w:type="paragraph" w:customStyle="1" w:styleId="117">
    <w:name w:val="注意内容"/>
    <w:basedOn w:val="1"/>
    <w:link w:val="328"/>
    <w:qFormat/>
    <w:uiPriority w:val="0"/>
    <w:pPr>
      <w:keepLines/>
      <w:widowControl/>
      <w:pBdr>
        <w:bottom w:val="dotted" w:color="A5A5A5" w:themeColor="background1" w:themeShade="A6" w:sz="4" w:space="1"/>
      </w:pBdr>
      <w:topLinePunct/>
      <w:adjustRightInd w:val="0"/>
      <w:snapToGrid w:val="0"/>
      <w:spacing w:line="60" w:lineRule="atLeast"/>
      <w:ind w:left="400" w:leftChars="400"/>
    </w:pPr>
    <w:rPr>
      <w:rFonts w:cs="Arial"/>
      <w:iCs/>
      <w:szCs w:val="18"/>
    </w:rPr>
  </w:style>
  <w:style w:type="paragraph" w:customStyle="1" w:styleId="118">
    <w:name w:val="Block Label"/>
    <w:basedOn w:val="1"/>
    <w:next w:val="1"/>
    <w:qFormat/>
    <w:uiPriority w:val="0"/>
    <w:pPr>
      <w:keepNext/>
      <w:keepLines/>
      <w:topLinePunct/>
      <w:adjustRightInd w:val="0"/>
      <w:snapToGrid w:val="0"/>
      <w:spacing w:before="300" w:line="240" w:lineRule="atLeast"/>
    </w:pPr>
    <w:rPr>
      <w:rFonts w:ascii="Arial" w:hAnsi="Arial" w:eastAsia="微软雅黑" w:cs="Book Antiqua"/>
      <w:b/>
      <w:bCs/>
      <w:sz w:val="26"/>
      <w:szCs w:val="26"/>
    </w:rPr>
  </w:style>
  <w:style w:type="paragraph" w:customStyle="1" w:styleId="119">
    <w:name w:val="表格（内容）"/>
    <w:basedOn w:val="1"/>
    <w:link w:val="318"/>
    <w:qFormat/>
    <w:uiPriority w:val="0"/>
    <w:pPr>
      <w:topLinePunct/>
      <w:adjustRightInd w:val="0"/>
      <w:snapToGrid w:val="0"/>
      <w:spacing w:before="80" w:line="240" w:lineRule="atLeast"/>
    </w:pPr>
    <w:rPr>
      <w:rFonts w:cs="Arial"/>
      <w:snapToGrid w:val="0"/>
      <w:kern w:val="0"/>
      <w:sz w:val="21"/>
    </w:rPr>
  </w:style>
  <w:style w:type="paragraph" w:customStyle="1" w:styleId="120">
    <w:name w:val="样式 注意内容 + 左侧:  4 字符"/>
    <w:basedOn w:val="117"/>
    <w:qFormat/>
    <w:uiPriority w:val="0"/>
    <w:pPr>
      <w:pBdr>
        <w:bottom w:val="single" w:color="E36C09" w:themeColor="accent6" w:themeShade="BF" w:sz="6" w:space="1"/>
      </w:pBdr>
      <w:spacing w:before="40" w:line="360" w:lineRule="auto"/>
    </w:pPr>
    <w:rPr>
      <w:rFonts w:eastAsia="微软雅黑" w:cs="Times New Roman"/>
      <w:iCs w:val="0"/>
      <w:szCs w:val="20"/>
    </w:rPr>
  </w:style>
  <w:style w:type="paragraph" w:customStyle="1" w:styleId="121">
    <w:name w:val="提示标题"/>
    <w:basedOn w:val="1"/>
    <w:link w:val="334"/>
    <w:qFormat/>
    <w:uiPriority w:val="0"/>
    <w:pPr>
      <w:numPr>
        <w:ilvl w:val="0"/>
        <w:numId w:val="15"/>
      </w:numPr>
      <w:pBdr>
        <w:top w:val="dotted" w:color="A5A5A5" w:themeColor="background1" w:themeShade="A6" w:sz="4" w:space="1"/>
      </w:pBdr>
      <w:spacing w:line="240" w:lineRule="atLeast"/>
      <w:contextualSpacing/>
    </w:pPr>
  </w:style>
  <w:style w:type="paragraph" w:customStyle="1" w:styleId="122">
    <w:name w:val="提示内容"/>
    <w:basedOn w:val="117"/>
    <w:link w:val="123"/>
    <w:qFormat/>
    <w:uiPriority w:val="0"/>
    <w:pPr>
      <w:spacing w:line="240" w:lineRule="atLeast"/>
      <w:ind w:left="839" w:leftChars="0"/>
    </w:pPr>
    <w:rPr>
      <w:sz w:val="21"/>
    </w:rPr>
  </w:style>
  <w:style w:type="character" w:customStyle="1" w:styleId="123">
    <w:name w:val="提示内容 Char"/>
    <w:basedOn w:val="91"/>
    <w:link w:val="122"/>
    <w:qFormat/>
    <w:uiPriority w:val="0"/>
    <w:rPr>
      <w:rFonts w:ascii="Calibri" w:hAnsi="Calibri" w:eastAsia="思源黑体 CN Regular" w:cs="Arial"/>
      <w:iCs/>
      <w:kern w:val="2"/>
      <w:sz w:val="21"/>
      <w:szCs w:val="18"/>
    </w:rPr>
  </w:style>
  <w:style w:type="character" w:customStyle="1" w:styleId="124">
    <w:name w:val="标题 4 Char"/>
    <w:basedOn w:val="91"/>
    <w:link w:val="6"/>
    <w:qFormat/>
    <w:uiPriority w:val="0"/>
    <w:rPr>
      <w:rFonts w:ascii="Calibri" w:hAnsi="Calibri" w:eastAsia="思源黑体 CN Regular" w:cs="宋体"/>
      <w:b/>
      <w:sz w:val="30"/>
      <w:szCs w:val="28"/>
    </w:rPr>
  </w:style>
  <w:style w:type="character" w:customStyle="1" w:styleId="125">
    <w:name w:val="标题 6 Char"/>
    <w:basedOn w:val="91"/>
    <w:link w:val="8"/>
    <w:qFormat/>
    <w:uiPriority w:val="9"/>
    <w:rPr>
      <w:rFonts w:asciiTheme="majorHAnsi" w:hAnsiTheme="majorHAnsi" w:eastAsiaTheme="majorEastAsia" w:cstheme="majorBidi"/>
      <w:b/>
      <w:bCs/>
      <w:kern w:val="2"/>
      <w:sz w:val="24"/>
      <w:szCs w:val="24"/>
    </w:rPr>
  </w:style>
  <w:style w:type="character" w:customStyle="1" w:styleId="126">
    <w:name w:val="标题 7 Char"/>
    <w:basedOn w:val="91"/>
    <w:link w:val="9"/>
    <w:qFormat/>
    <w:uiPriority w:val="9"/>
    <w:rPr>
      <w:rFonts w:ascii="Calibri" w:hAnsi="Calibri" w:eastAsia="思源黑体 CN Regular"/>
      <w:b/>
      <w:bCs/>
      <w:kern w:val="2"/>
      <w:sz w:val="24"/>
      <w:szCs w:val="24"/>
    </w:rPr>
  </w:style>
  <w:style w:type="paragraph" w:customStyle="1" w:styleId="127">
    <w:name w:val="列表（一级）内容"/>
    <w:qFormat/>
    <w:uiPriority w:val="0"/>
    <w:pPr>
      <w:adjustRightInd w:val="0"/>
      <w:snapToGrid w:val="0"/>
      <w:spacing w:before="80" w:after="80" w:line="240" w:lineRule="atLeast"/>
      <w:ind w:left="964"/>
      <w:textAlignment w:val="center"/>
    </w:pPr>
    <w:rPr>
      <w:rFonts w:eastAsia="微软雅黑" w:cs="Times New Roman" w:asciiTheme="minorHAnsi" w:hAnsiTheme="minorHAnsi"/>
      <w:kern w:val="2"/>
      <w:sz w:val="21"/>
      <w:szCs w:val="21"/>
      <w:lang w:val="en-US" w:eastAsia="zh-CN" w:bidi="ar-SA"/>
    </w:rPr>
  </w:style>
  <w:style w:type="character" w:customStyle="1" w:styleId="128">
    <w:name w:val="副标题 Char"/>
    <w:basedOn w:val="91"/>
    <w:link w:val="64"/>
    <w:qFormat/>
    <w:uiPriority w:val="11"/>
    <w:rPr>
      <w:rFonts w:ascii="Calibri" w:hAnsi="Calibri" w:eastAsia="思源黑体 CN Regular" w:cstheme="majorBidi"/>
      <w:b/>
      <w:bCs/>
      <w:kern w:val="28"/>
      <w:sz w:val="32"/>
      <w:szCs w:val="32"/>
    </w:rPr>
  </w:style>
  <w:style w:type="paragraph" w:customStyle="1" w:styleId="129">
    <w:name w:val="表格（头）"/>
    <w:basedOn w:val="1"/>
    <w:link w:val="319"/>
    <w:qFormat/>
    <w:uiPriority w:val="0"/>
    <w:pPr>
      <w:keepNext/>
      <w:topLinePunct/>
      <w:adjustRightInd w:val="0"/>
      <w:snapToGrid w:val="0"/>
      <w:spacing w:before="80" w:line="240" w:lineRule="atLeast"/>
    </w:pPr>
    <w:rPr>
      <w:rFonts w:cs="Book Antiqua"/>
      <w:b/>
      <w:bCs/>
      <w:snapToGrid w:val="0"/>
      <w:kern w:val="0"/>
      <w:sz w:val="21"/>
    </w:rPr>
  </w:style>
  <w:style w:type="paragraph" w:customStyle="1" w:styleId="130">
    <w:name w:val="目录"/>
    <w:basedOn w:val="1"/>
    <w:qFormat/>
    <w:uiPriority w:val="0"/>
    <w:pPr>
      <w:keepNext/>
      <w:pageBreakBefore/>
      <w:widowControl/>
      <w:topLinePunct/>
      <w:adjustRightInd w:val="0"/>
      <w:snapToGrid w:val="0"/>
      <w:spacing w:after="200" w:afterLines="200" w:line="240" w:lineRule="atLeast"/>
    </w:pPr>
    <w:rPr>
      <w:rFonts w:cs="Book Antiqua"/>
      <w:b/>
      <w:bCs/>
      <w:color w:val="FD4F00"/>
      <w:sz w:val="84"/>
      <w:szCs w:val="44"/>
    </w:rPr>
  </w:style>
  <w:style w:type="paragraph" w:customStyle="1" w:styleId="131">
    <w:name w:val="列表（一级）"/>
    <w:qFormat/>
    <w:uiPriority w:val="0"/>
    <w:pPr>
      <w:numPr>
        <w:ilvl w:val="0"/>
        <w:numId w:val="16"/>
      </w:numPr>
      <w:adjustRightInd w:val="0"/>
      <w:snapToGrid w:val="0"/>
      <w:spacing w:before="80" w:after="80" w:line="240" w:lineRule="atLeast"/>
    </w:pPr>
    <w:rPr>
      <w:rFonts w:eastAsia="微软雅黑" w:cs="Arial" w:asciiTheme="minorHAnsi" w:hAnsiTheme="minorHAnsi"/>
      <w:kern w:val="2"/>
      <w:sz w:val="24"/>
      <w:szCs w:val="21"/>
      <w:lang w:val="en-US" w:eastAsia="zh-CN" w:bidi="ar-SA"/>
    </w:rPr>
  </w:style>
  <w:style w:type="paragraph" w:customStyle="1" w:styleId="132">
    <w:name w:val="步骤（内容）"/>
    <w:basedOn w:val="1"/>
    <w:qFormat/>
    <w:uiPriority w:val="0"/>
    <w:pPr>
      <w:snapToGrid w:val="0"/>
      <w:spacing w:after="120" w:line="60" w:lineRule="atLeast"/>
      <w:ind w:left="850" w:leftChars="354"/>
    </w:pPr>
    <w:rPr>
      <w:lang w:eastAsia="en-US"/>
    </w:rPr>
  </w:style>
  <w:style w:type="paragraph" w:customStyle="1" w:styleId="133">
    <w:name w:val="图"/>
    <w:basedOn w:val="1"/>
    <w:next w:val="1"/>
    <w:link w:val="169"/>
    <w:qFormat/>
    <w:uiPriority w:val="0"/>
    <w:pPr>
      <w:widowControl/>
      <w:topLinePunct/>
      <w:adjustRightInd w:val="0"/>
      <w:snapToGrid w:val="0"/>
      <w:spacing w:before="80"/>
    </w:pPr>
    <w:rPr>
      <w:rFonts w:cs="Arial"/>
    </w:rPr>
  </w:style>
  <w:style w:type="paragraph" w:customStyle="1" w:styleId="134">
    <w:name w:val="注意标题（表内）"/>
    <w:next w:val="135"/>
    <w:qFormat/>
    <w:uiPriority w:val="0"/>
    <w:pPr>
      <w:keepNext/>
      <w:numPr>
        <w:ilvl w:val="0"/>
        <w:numId w:val="17"/>
      </w:numPr>
      <w:adjustRightInd w:val="0"/>
      <w:snapToGrid w:val="0"/>
      <w:spacing w:before="100" w:beforeLines="100" w:after="40" w:line="240" w:lineRule="atLeast"/>
      <w:textAlignment w:val="center"/>
    </w:pPr>
    <w:rPr>
      <w:rFonts w:ascii="Times New Roman" w:hAnsi="Times New Roman" w:eastAsia="微软雅黑" w:cs="Arial"/>
      <w:bCs/>
      <w:kern w:val="2"/>
      <w:sz w:val="18"/>
      <w:szCs w:val="18"/>
      <w:lang w:val="en-US" w:eastAsia="zh-CN" w:bidi="ar-SA"/>
    </w:rPr>
  </w:style>
  <w:style w:type="paragraph" w:customStyle="1" w:styleId="135">
    <w:name w:val="注意内容（表内）"/>
    <w:qFormat/>
    <w:uiPriority w:val="0"/>
    <w:pPr>
      <w:widowControl w:val="0"/>
      <w:adjustRightInd w:val="0"/>
      <w:snapToGrid w:val="0"/>
      <w:spacing w:before="40" w:after="80" w:line="240" w:lineRule="atLeast"/>
      <w:textAlignment w:val="center"/>
    </w:pPr>
    <w:rPr>
      <w:rFonts w:eastAsia="微软雅黑" w:cs="Arial" w:asciiTheme="minorHAnsi" w:hAnsiTheme="minorHAnsi"/>
      <w:iCs/>
      <w:kern w:val="2"/>
      <w:sz w:val="21"/>
      <w:szCs w:val="18"/>
      <w:lang w:val="en-US" w:eastAsia="zh-CN" w:bidi="ar-SA"/>
    </w:rPr>
  </w:style>
  <w:style w:type="table" w:customStyle="1" w:styleId="136">
    <w:name w:val="Table"/>
    <w:basedOn w:val="90"/>
    <w:qFormat/>
    <w:uiPriority w:val="0"/>
    <w:pPr>
      <w:jc w:val="left"/>
    </w:pPr>
    <w:rPr>
      <w:rFonts w:ascii="Times New Roman" w:hAnsi="Times New Roman" w:eastAsia="宋体" w:cs="Arial"/>
      <w:sz w:val="20"/>
      <w:szCs w:val="20"/>
    </w:rPr>
    <w:tblPr/>
    <w:trPr>
      <w:cantSplit/>
    </w:trPr>
    <w:tcPr>
      <w:shd w:val="clear" w:color="auto" w:fill="auto"/>
    </w:tcPr>
    <w:tblStylePr w:type="firstRow">
      <w:rPr>
        <w:b w:val="0"/>
        <w:bCs w:val="0"/>
        <w:i w:val="0"/>
        <w:iCs w:val="0"/>
        <w:color w:val="auto"/>
        <w:sz w:val="20"/>
        <w:szCs w:val="20"/>
      </w:rPr>
      <w:tcPr>
        <w:tcBorders>
          <w:top w:val="single" w:color="auto" w:sz="6" w:space="0"/>
          <w:left w:val="single" w:color="auto" w:sz="6" w:space="0"/>
          <w:bottom w:val="single" w:color="auto" w:sz="6" w:space="0"/>
          <w:right w:val="single" w:color="auto" w:sz="6" w:space="0"/>
          <w:insideH w:val="single" w:sz="6" w:space="0"/>
          <w:insideV w:val="single" w:sz="6" w:space="0"/>
          <w:tl2br w:val="nil"/>
          <w:tr2bl w:val="nil"/>
        </w:tcBorders>
        <w:shd w:val="clear" w:color="auto" w:fill="D9D9D9"/>
      </w:tcPr>
    </w:tblStylePr>
  </w:style>
  <w:style w:type="paragraph" w:customStyle="1" w:styleId="137">
    <w:name w:val="步骤（表内）"/>
    <w:qFormat/>
    <w:uiPriority w:val="0"/>
    <w:pPr>
      <w:numPr>
        <w:ilvl w:val="0"/>
        <w:numId w:val="18"/>
      </w:numPr>
      <w:topLinePunct/>
      <w:spacing w:before="80" w:after="80" w:line="240" w:lineRule="atLeast"/>
      <w:ind w:hanging="200" w:hangingChars="200"/>
      <w:contextualSpacing/>
      <w:textAlignment w:val="center"/>
    </w:pPr>
    <w:rPr>
      <w:rFonts w:ascii="Arial" w:hAnsi="Arial" w:eastAsia="微软雅黑" w:cs="Arial"/>
      <w:sz w:val="18"/>
      <w:szCs w:val="21"/>
      <w:lang w:val="en-US" w:eastAsia="zh-CN" w:bidi="ar-SA"/>
    </w:rPr>
  </w:style>
  <w:style w:type="paragraph" w:customStyle="1" w:styleId="138">
    <w:name w:val="列表（表内）内容"/>
    <w:basedOn w:val="1"/>
    <w:qFormat/>
    <w:uiPriority w:val="0"/>
    <w:pPr>
      <w:topLinePunct/>
      <w:adjustRightInd w:val="0"/>
      <w:snapToGrid w:val="0"/>
      <w:spacing w:before="80" w:line="240" w:lineRule="atLeast"/>
      <w:ind w:left="100" w:leftChars="100"/>
    </w:pPr>
    <w:rPr>
      <w:rFonts w:cs="Times New Roman"/>
      <w:snapToGrid w:val="0"/>
      <w:color w:val="000000"/>
      <w:kern w:val="0"/>
      <w:sz w:val="18"/>
    </w:rPr>
  </w:style>
  <w:style w:type="paragraph" w:customStyle="1" w:styleId="139">
    <w:name w:val="列表（二级）"/>
    <w:basedOn w:val="1"/>
    <w:link w:val="174"/>
    <w:qFormat/>
    <w:uiPriority w:val="0"/>
    <w:pPr>
      <w:widowControl/>
      <w:numPr>
        <w:ilvl w:val="0"/>
        <w:numId w:val="19"/>
      </w:numPr>
      <w:topLinePunct/>
      <w:adjustRightInd w:val="0"/>
      <w:snapToGrid w:val="0"/>
      <w:spacing w:before="80" w:line="240" w:lineRule="atLeast"/>
    </w:pPr>
    <w:rPr>
      <w:rFonts w:cs="Arial"/>
    </w:rPr>
  </w:style>
  <w:style w:type="paragraph" w:customStyle="1" w:styleId="140">
    <w:name w:val="列表（二级）内容"/>
    <w:qFormat/>
    <w:uiPriority w:val="0"/>
    <w:pPr>
      <w:adjustRightInd w:val="0"/>
      <w:snapToGrid w:val="0"/>
      <w:spacing w:before="80" w:after="80" w:line="240" w:lineRule="atLeast"/>
      <w:ind w:left="1276"/>
      <w:textAlignment w:val="center"/>
    </w:pPr>
    <w:rPr>
      <w:rFonts w:ascii="Arial" w:hAnsi="Arial" w:eastAsia="微软雅黑" w:cs="Times New Roman"/>
      <w:kern w:val="2"/>
      <w:sz w:val="21"/>
      <w:szCs w:val="21"/>
      <w:lang w:val="en-US" w:eastAsia="zh-CN" w:bidi="ar-SA"/>
    </w:rPr>
  </w:style>
  <w:style w:type="paragraph" w:customStyle="1" w:styleId="141">
    <w:name w:val="注意内容（列表）"/>
    <w:basedOn w:val="1"/>
    <w:qFormat/>
    <w:uiPriority w:val="0"/>
    <w:pPr>
      <w:keepNext/>
      <w:keepLines/>
      <w:widowControl/>
      <w:numPr>
        <w:ilvl w:val="0"/>
        <w:numId w:val="20"/>
      </w:numPr>
      <w:pBdr>
        <w:bottom w:val="dotted" w:color="A5A5A5" w:themeColor="background1" w:themeShade="A6" w:sz="4" w:space="1"/>
      </w:pBdr>
      <w:tabs>
        <w:tab w:val="left" w:pos="1985"/>
      </w:tabs>
      <w:topLinePunct/>
      <w:adjustRightInd w:val="0"/>
      <w:snapToGrid w:val="0"/>
      <w:spacing w:line="60" w:lineRule="atLeast"/>
    </w:pPr>
    <w:rPr>
      <w:rFonts w:cs="Arial"/>
      <w:iCs/>
      <w:sz w:val="21"/>
      <w:szCs w:val="18"/>
    </w:rPr>
  </w:style>
  <w:style w:type="paragraph" w:customStyle="1" w:styleId="142">
    <w:name w:val="步骤（结束）"/>
    <w:basedOn w:val="1"/>
    <w:link w:val="315"/>
    <w:qFormat/>
    <w:uiPriority w:val="0"/>
    <w:pPr>
      <w:widowControl/>
      <w:topLinePunct/>
      <w:adjustRightInd w:val="0"/>
      <w:snapToGrid w:val="0"/>
      <w:spacing w:after="400" w:line="240" w:lineRule="atLeast"/>
      <w:ind w:left="400" w:leftChars="400"/>
    </w:pPr>
    <w:rPr>
      <w:rFonts w:cs="Arial"/>
      <w:b/>
      <w:color w:val="FD4F00"/>
    </w:rPr>
  </w:style>
  <w:style w:type="paragraph" w:customStyle="1" w:styleId="143">
    <w:name w:val="附录标题（一级）"/>
    <w:basedOn w:val="3"/>
    <w:next w:val="1"/>
    <w:qFormat/>
    <w:uiPriority w:val="0"/>
    <w:pPr>
      <w:numPr>
        <w:numId w:val="0"/>
      </w:numPr>
    </w:pPr>
  </w:style>
  <w:style w:type="paragraph" w:customStyle="1" w:styleId="144">
    <w:name w:val="Figure Description in Appendix"/>
    <w:basedOn w:val="133"/>
    <w:next w:val="133"/>
    <w:qFormat/>
    <w:uiPriority w:val="0"/>
    <w:pPr>
      <w:keepNext/>
      <w:numPr>
        <w:ilvl w:val="7"/>
        <w:numId w:val="21"/>
      </w:numPr>
      <w:topLinePunct w:val="0"/>
      <w:spacing w:before="320"/>
      <w:outlineLvl w:val="7"/>
    </w:pPr>
    <w:rPr>
      <w:rFonts w:eastAsia="黑体"/>
    </w:rPr>
  </w:style>
  <w:style w:type="paragraph" w:customStyle="1" w:styleId="145">
    <w:name w:val="Appendix heading 1"/>
    <w:basedOn w:val="3"/>
    <w:next w:val="4"/>
    <w:qFormat/>
    <w:uiPriority w:val="0"/>
    <w:pPr>
      <w:keepLines/>
      <w:numPr>
        <w:numId w:val="21"/>
      </w:numPr>
      <w:pBdr>
        <w:bottom w:val="single" w:color="auto" w:sz="6" w:space="1"/>
      </w:pBdr>
      <w:topLinePunct w:val="0"/>
      <w:spacing w:before="1600" w:after="800"/>
      <w:jc w:val="right"/>
    </w:pPr>
    <w:rPr>
      <w:rFonts w:hint="eastAsia"/>
      <w:bCs w:val="0"/>
    </w:rPr>
  </w:style>
  <w:style w:type="paragraph" w:customStyle="1" w:styleId="146">
    <w:name w:val="附录标题（二级）"/>
    <w:basedOn w:val="4"/>
    <w:next w:val="147"/>
    <w:qFormat/>
    <w:uiPriority w:val="0"/>
    <w:pPr>
      <w:numPr>
        <w:numId w:val="21"/>
      </w:numPr>
      <w:topLinePunct w:val="0"/>
      <w:spacing w:before="200"/>
    </w:pPr>
    <w:rPr>
      <w:rFonts w:hint="eastAsia" w:cs="Times New Roman"/>
    </w:rPr>
  </w:style>
  <w:style w:type="paragraph" w:customStyle="1" w:styleId="147">
    <w:name w:val="附录标题（三级）"/>
    <w:basedOn w:val="5"/>
    <w:next w:val="148"/>
    <w:qFormat/>
    <w:uiPriority w:val="0"/>
    <w:pPr>
      <w:numPr>
        <w:numId w:val="21"/>
      </w:numPr>
      <w:topLinePunct w:val="0"/>
    </w:pPr>
    <w:rPr>
      <w:rFonts w:hint="eastAsia" w:cs="Times New Roman"/>
    </w:rPr>
  </w:style>
  <w:style w:type="paragraph" w:customStyle="1" w:styleId="148">
    <w:name w:val="附录标题（四级）"/>
    <w:basedOn w:val="6"/>
    <w:next w:val="149"/>
    <w:qFormat/>
    <w:uiPriority w:val="0"/>
    <w:pPr>
      <w:numPr>
        <w:ilvl w:val="3"/>
        <w:numId w:val="21"/>
      </w:numPr>
      <w:topLinePunct w:val="0"/>
    </w:pPr>
    <w:rPr>
      <w:rFonts w:asciiTheme="minorHAnsi" w:hAnsiTheme="minorHAnsi"/>
      <w:bCs/>
    </w:rPr>
  </w:style>
  <w:style w:type="paragraph" w:customStyle="1" w:styleId="149">
    <w:name w:val="Appendix heading 5"/>
    <w:basedOn w:val="7"/>
    <w:next w:val="1"/>
    <w:qFormat/>
    <w:uiPriority w:val="0"/>
    <w:pPr>
      <w:numPr>
        <w:numId w:val="21"/>
      </w:numPr>
      <w:topLinePunct w:val="0"/>
    </w:pPr>
    <w:rPr>
      <w:rFonts w:cs="Times New Roman"/>
      <w:bCs/>
    </w:rPr>
  </w:style>
  <w:style w:type="paragraph" w:customStyle="1" w:styleId="150">
    <w:name w:val="提示标题（表内）"/>
    <w:basedOn w:val="119"/>
    <w:qFormat/>
    <w:uiPriority w:val="0"/>
    <w:pPr>
      <w:numPr>
        <w:ilvl w:val="0"/>
        <w:numId w:val="22"/>
      </w:numPr>
    </w:pPr>
  </w:style>
  <w:style w:type="paragraph" w:customStyle="1" w:styleId="151">
    <w:name w:val="样式1"/>
    <w:basedOn w:val="135"/>
    <w:next w:val="119"/>
    <w:qFormat/>
    <w:uiPriority w:val="0"/>
    <w:rPr>
      <w:rFonts w:ascii="Times New Roman" w:hAnsi="Times New Roman"/>
      <w:kern w:val="0"/>
    </w:rPr>
  </w:style>
  <w:style w:type="paragraph" w:customStyle="1" w:styleId="152">
    <w:name w:val="提示内容（表内）"/>
    <w:basedOn w:val="1"/>
    <w:qFormat/>
    <w:uiPriority w:val="0"/>
    <w:rPr>
      <w:snapToGrid w:val="0"/>
      <w:kern w:val="0"/>
      <w:sz w:val="21"/>
      <w:szCs w:val="20"/>
    </w:rPr>
  </w:style>
  <w:style w:type="paragraph" w:customStyle="1" w:styleId="153">
    <w:name w:val="提示内容（列表）"/>
    <w:basedOn w:val="141"/>
    <w:qFormat/>
    <w:uiPriority w:val="0"/>
    <w:pPr>
      <w:ind w:left="549" w:hanging="149"/>
    </w:pPr>
  </w:style>
  <w:style w:type="paragraph" w:customStyle="1" w:styleId="154">
    <w:name w:val="前言"/>
    <w:basedOn w:val="1"/>
    <w:qFormat/>
    <w:uiPriority w:val="0"/>
    <w:pPr>
      <w:spacing w:before="240" w:after="0"/>
    </w:pPr>
    <w:rPr>
      <w:b/>
      <w:sz w:val="32"/>
    </w:rPr>
  </w:style>
  <w:style w:type="character" w:customStyle="1" w:styleId="155">
    <w:name w:val="正文文本 Char"/>
    <w:basedOn w:val="91"/>
    <w:link w:val="34"/>
    <w:qFormat/>
    <w:uiPriority w:val="99"/>
    <w:rPr>
      <w:rFonts w:ascii="Calibri" w:hAnsi="Calibri" w:eastAsia="思源黑体 CN Regular"/>
      <w:kern w:val="2"/>
      <w:sz w:val="24"/>
      <w:szCs w:val="21"/>
    </w:rPr>
  </w:style>
  <w:style w:type="paragraph" w:customStyle="1" w:styleId="156">
    <w:name w:val="FAQ标题（一级）"/>
    <w:basedOn w:val="143"/>
    <w:qFormat/>
    <w:uiPriority w:val="0"/>
    <w:pPr>
      <w:jc w:val="right"/>
    </w:pPr>
  </w:style>
  <w:style w:type="paragraph" w:customStyle="1" w:styleId="157">
    <w:name w:val="FAQ标题（二级）"/>
    <w:basedOn w:val="1"/>
    <w:next w:val="1"/>
    <w:qFormat/>
    <w:uiPriority w:val="0"/>
    <w:pPr>
      <w:numPr>
        <w:ilvl w:val="0"/>
        <w:numId w:val="23"/>
      </w:numPr>
      <w:spacing w:before="400"/>
    </w:pPr>
    <w:rPr>
      <w:b/>
    </w:rPr>
  </w:style>
  <w:style w:type="character" w:customStyle="1" w:styleId="158">
    <w:name w:val="无间隔 Char"/>
    <w:basedOn w:val="91"/>
    <w:link w:val="107"/>
    <w:qFormat/>
    <w:uiPriority w:val="1"/>
    <w:rPr>
      <w:kern w:val="2"/>
      <w:sz w:val="21"/>
      <w:szCs w:val="21"/>
    </w:rPr>
  </w:style>
  <w:style w:type="table" w:customStyle="1" w:styleId="159">
    <w:name w:val="网格型6"/>
    <w:basedOn w:val="88"/>
    <w:qFormat/>
    <w:uiPriority w:val="0"/>
    <w:pPr>
      <w:widowControl w:val="0"/>
      <w:suppressAutoHyphens/>
      <w:spacing w:after="0" w:line="408" w:lineRule="auto"/>
      <w:jc w:val="both"/>
    </w:pPr>
    <w:rPr>
      <w:rFonts w:ascii="Times New Roman" w:hAnsi="Times New Roman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60">
    <w:name w:val="网格型8"/>
    <w:basedOn w:val="88"/>
    <w:qFormat/>
    <w:uiPriority w:val="59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61">
    <w:name w:val="网格型9"/>
    <w:basedOn w:val="88"/>
    <w:qFormat/>
    <w:uiPriority w:val="59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62">
    <w:name w:val="tw4winMark"/>
    <w:qFormat/>
    <w:uiPriority w:val="99"/>
    <w:rPr>
      <w:rFonts w:ascii="Arial Unicode MS" w:eastAsia="Arial Unicode MS"/>
      <w:vanish/>
      <w:color w:val="800080"/>
      <w:vertAlign w:val="subscript"/>
    </w:rPr>
  </w:style>
  <w:style w:type="character" w:customStyle="1" w:styleId="163">
    <w:name w:val="页眉 Char"/>
    <w:basedOn w:val="91"/>
    <w:link w:val="57"/>
    <w:qFormat/>
    <w:uiPriority w:val="99"/>
    <w:rPr>
      <w:rFonts w:ascii="Calibri" w:hAnsi="Calibri" w:eastAsia="思源黑体 CN Regular"/>
      <w:kern w:val="2"/>
      <w:sz w:val="18"/>
      <w:szCs w:val="18"/>
    </w:rPr>
  </w:style>
  <w:style w:type="character" w:customStyle="1" w:styleId="164">
    <w:name w:val="页脚 Char"/>
    <w:basedOn w:val="91"/>
    <w:link w:val="55"/>
    <w:qFormat/>
    <w:uiPriority w:val="99"/>
    <w:rPr>
      <w:rFonts w:ascii="Calibri" w:hAnsi="Calibri" w:eastAsia="思源黑体 CN Regular"/>
      <w:kern w:val="2"/>
      <w:sz w:val="18"/>
      <w:szCs w:val="18"/>
    </w:rPr>
  </w:style>
  <w:style w:type="character" w:customStyle="1" w:styleId="165">
    <w:name w:val="apple-converted-space"/>
    <w:qFormat/>
    <w:uiPriority w:val="0"/>
  </w:style>
  <w:style w:type="table" w:customStyle="1" w:styleId="166">
    <w:name w:val="网格型10"/>
    <w:basedOn w:val="88"/>
    <w:qFormat/>
    <w:uiPriority w:val="59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67">
    <w:name w:val="步骤（三级）"/>
    <w:qFormat/>
    <w:uiPriority w:val="0"/>
    <w:pPr>
      <w:numPr>
        <w:ilvl w:val="6"/>
        <w:numId w:val="1"/>
      </w:numPr>
      <w:adjustRightInd w:val="0"/>
      <w:snapToGrid w:val="0"/>
      <w:spacing w:before="80" w:after="80" w:line="240" w:lineRule="atLeast"/>
      <w:textAlignment w:val="center"/>
    </w:pPr>
    <w:rPr>
      <w:rFonts w:ascii="Arial" w:hAnsi="Arial" w:eastAsia="微软雅黑" w:cs="Arial"/>
      <w:sz w:val="21"/>
      <w:szCs w:val="21"/>
      <w:lang w:val="en-US" w:eastAsia="zh-CN" w:bidi="ar-SA"/>
    </w:rPr>
  </w:style>
  <w:style w:type="paragraph" w:customStyle="1" w:styleId="168">
    <w:name w:val="图（步骤）"/>
    <w:basedOn w:val="133"/>
    <w:link w:val="170"/>
    <w:qFormat/>
    <w:uiPriority w:val="0"/>
    <w:pPr>
      <w:ind w:left="420" w:leftChars="420"/>
    </w:pPr>
  </w:style>
  <w:style w:type="character" w:customStyle="1" w:styleId="169">
    <w:name w:val="图 Char"/>
    <w:basedOn w:val="91"/>
    <w:link w:val="133"/>
    <w:qFormat/>
    <w:uiPriority w:val="0"/>
    <w:rPr>
      <w:rFonts w:ascii="Calibri" w:hAnsi="Calibri" w:eastAsia="思源黑体 CN Regular" w:cs="Arial"/>
      <w:kern w:val="2"/>
      <w:sz w:val="24"/>
      <w:szCs w:val="21"/>
    </w:rPr>
  </w:style>
  <w:style w:type="character" w:customStyle="1" w:styleId="170">
    <w:name w:val="图（步骤） Char"/>
    <w:basedOn w:val="169"/>
    <w:link w:val="168"/>
    <w:qFormat/>
    <w:uiPriority w:val="0"/>
    <w:rPr>
      <w:rFonts w:ascii="Calibri" w:hAnsi="Calibri" w:eastAsia="思源黑体 CN Regular" w:cs="Arial"/>
      <w:kern w:val="2"/>
      <w:sz w:val="24"/>
      <w:szCs w:val="21"/>
    </w:rPr>
  </w:style>
  <w:style w:type="character" w:customStyle="1" w:styleId="171">
    <w:name w:val="列表（表内） Char"/>
    <w:basedOn w:val="91"/>
    <w:link w:val="112"/>
    <w:qFormat/>
    <w:uiPriority w:val="0"/>
    <w:rPr>
      <w:rFonts w:ascii="Calibri" w:hAnsi="Calibri" w:eastAsia="思源黑体 CN Regular" w:cs="Arial"/>
      <w:sz w:val="24"/>
      <w:szCs w:val="21"/>
    </w:rPr>
  </w:style>
  <w:style w:type="paragraph" w:customStyle="1" w:styleId="172">
    <w:name w:val="Item List"/>
    <w:qFormat/>
    <w:uiPriority w:val="0"/>
    <w:pPr>
      <w:tabs>
        <w:tab w:val="left" w:pos="2126"/>
      </w:tabs>
      <w:adjustRightInd w:val="0"/>
      <w:snapToGrid w:val="0"/>
      <w:spacing w:before="80" w:after="80" w:line="360" w:lineRule="auto"/>
      <w:ind w:left="2131" w:hanging="432"/>
    </w:pPr>
    <w:rPr>
      <w:rFonts w:ascii="Arial" w:hAnsi="Arial" w:eastAsia="微软雅黑" w:cs="Arial"/>
      <w:kern w:val="2"/>
      <w:sz w:val="21"/>
      <w:szCs w:val="21"/>
      <w:lang w:val="en-US" w:eastAsia="zh-CN" w:bidi="ar-SA"/>
    </w:rPr>
  </w:style>
  <w:style w:type="paragraph" w:customStyle="1" w:styleId="173">
    <w:name w:val="TOC Heading"/>
    <w:basedOn w:val="3"/>
    <w:next w:val="1"/>
    <w:semiHidden/>
    <w:unhideWhenUsed/>
    <w:qFormat/>
    <w:uiPriority w:val="39"/>
    <w:pPr>
      <w:keepLines/>
      <w:pageBreakBefore w:val="0"/>
      <w:numPr>
        <w:numId w:val="0"/>
      </w:numPr>
      <w:topLinePunct w:val="0"/>
      <w:adjustRightInd/>
      <w:snapToGrid/>
      <w:spacing w:before="480" w:after="0" w:afterLines="0" w:line="276" w:lineRule="auto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  <w:szCs w:val="28"/>
    </w:rPr>
  </w:style>
  <w:style w:type="character" w:customStyle="1" w:styleId="174">
    <w:name w:val="列表（二级） Char"/>
    <w:basedOn w:val="91"/>
    <w:link w:val="139"/>
    <w:qFormat/>
    <w:uiPriority w:val="0"/>
    <w:rPr>
      <w:rFonts w:ascii="Calibri" w:hAnsi="Calibri" w:eastAsia="思源黑体 CN Regular" w:cs="Arial"/>
      <w:kern w:val="2"/>
      <w:sz w:val="24"/>
      <w:szCs w:val="21"/>
    </w:rPr>
  </w:style>
  <w:style w:type="paragraph" w:customStyle="1" w:styleId="175">
    <w:name w:val="2??¨¨¡ê¡§¨¨y??¡ê?"/>
    <w:qFormat/>
    <w:uiPriority w:val="0"/>
    <w:pPr>
      <w:tabs>
        <w:tab w:val="left" w:pos="1332"/>
      </w:tabs>
      <w:adjustRightInd w:val="0"/>
      <w:snapToGrid w:val="0"/>
      <w:spacing w:before="80" w:after="80" w:line="240" w:lineRule="atLeast"/>
      <w:ind w:left="1332" w:hanging="481"/>
    </w:pPr>
    <w:rPr>
      <w:rFonts w:ascii="Arial" w:hAnsi="Arial" w:eastAsia="微软雅黑" w:cs="Arial"/>
      <w:sz w:val="21"/>
      <w:szCs w:val="21"/>
      <w:lang w:val="en-US" w:eastAsia="zh-CN" w:bidi="ar-SA"/>
    </w:rPr>
  </w:style>
  <w:style w:type="paragraph" w:customStyle="1" w:styleId="176">
    <w:name w:val="¡À¨ª??¡ê¡§¨ª¡¤¡ê?"/>
    <w:basedOn w:val="1"/>
    <w:qFormat/>
    <w:uiPriority w:val="0"/>
    <w:pPr>
      <w:keepNext/>
      <w:topLinePunct/>
      <w:adjustRightInd w:val="0"/>
      <w:snapToGrid w:val="0"/>
      <w:spacing w:before="80" w:line="240" w:lineRule="atLeast"/>
    </w:pPr>
    <w:rPr>
      <w:rFonts w:cs="Book Antiqua" w:asciiTheme="minorHAnsi" w:hAnsiTheme="minorHAnsi"/>
      <w:b/>
      <w:bCs/>
      <w:snapToGrid w:val="0"/>
      <w:kern w:val="0"/>
      <w:sz w:val="21"/>
    </w:rPr>
  </w:style>
  <w:style w:type="paragraph" w:customStyle="1" w:styleId="177">
    <w:name w:val="¡À¨ª??¡ê¡§?¨²¨¨Y¡ê?"/>
    <w:basedOn w:val="1"/>
    <w:qFormat/>
    <w:uiPriority w:val="0"/>
    <w:pPr>
      <w:topLinePunct/>
      <w:adjustRightInd w:val="0"/>
      <w:snapToGrid w:val="0"/>
      <w:spacing w:before="80" w:line="240" w:lineRule="atLeast"/>
    </w:pPr>
    <w:rPr>
      <w:rFonts w:cs="Arial" w:asciiTheme="minorHAnsi" w:hAnsiTheme="minorHAnsi"/>
      <w:snapToGrid w:val="0"/>
      <w:kern w:val="0"/>
      <w:sz w:val="21"/>
    </w:rPr>
  </w:style>
  <w:style w:type="paragraph" w:customStyle="1" w:styleId="178">
    <w:name w:val="2?¨ºy?¦Ì?¡Â"/>
    <w:basedOn w:val="1"/>
    <w:qFormat/>
    <w:uiPriority w:val="0"/>
    <w:rPr>
      <w:rFonts w:cs="Times New Roman" w:asciiTheme="minorHAnsi" w:hAnsiTheme="minorHAnsi"/>
      <w:b/>
      <w:sz w:val="21"/>
      <w:lang w:val="zh-CN"/>
    </w:rPr>
  </w:style>
  <w:style w:type="character" w:customStyle="1" w:styleId="179">
    <w:name w:val="标题 8 Char"/>
    <w:basedOn w:val="91"/>
    <w:link w:val="10"/>
    <w:qFormat/>
    <w:uiPriority w:val="9"/>
    <w:rPr>
      <w:rFonts w:asciiTheme="majorHAnsi" w:hAnsiTheme="majorHAnsi" w:eastAsiaTheme="majorEastAsia" w:cstheme="majorBidi"/>
      <w:kern w:val="2"/>
      <w:sz w:val="24"/>
      <w:szCs w:val="24"/>
    </w:rPr>
  </w:style>
  <w:style w:type="character" w:customStyle="1" w:styleId="180">
    <w:name w:val="标题 9 Char"/>
    <w:basedOn w:val="91"/>
    <w:link w:val="11"/>
    <w:semiHidden/>
    <w:qFormat/>
    <w:uiPriority w:val="9"/>
    <w:rPr>
      <w:rFonts w:asciiTheme="majorHAnsi" w:hAnsiTheme="majorHAnsi" w:eastAsiaTheme="majorEastAsia" w:cstheme="majorBidi"/>
      <w:kern w:val="2"/>
      <w:sz w:val="21"/>
      <w:szCs w:val="21"/>
    </w:rPr>
  </w:style>
  <w:style w:type="table" w:customStyle="1" w:styleId="181">
    <w:name w:val="网格型1"/>
    <w:basedOn w:val="88"/>
    <w:qFormat/>
    <w:uiPriority w:val="0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82">
    <w:name w:val="网格型2"/>
    <w:basedOn w:val="88"/>
    <w:qFormat/>
    <w:uiPriority w:val="0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83">
    <w:name w:val="网格型3"/>
    <w:basedOn w:val="88"/>
    <w:qFormat/>
    <w:uiPriority w:val="0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84">
    <w:name w:val="网格型4"/>
    <w:basedOn w:val="88"/>
    <w:qFormat/>
    <w:uiPriority w:val="0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85">
    <w:name w:val="网格型5"/>
    <w:basedOn w:val="88"/>
    <w:qFormat/>
    <w:uiPriority w:val="0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86">
    <w:name w:val="Revision"/>
    <w:hidden/>
    <w:semiHidden/>
    <w:qFormat/>
    <w:uiPriority w:val="99"/>
    <w:pPr>
      <w:spacing w:after="0" w:line="240" w:lineRule="auto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7">
    <w:name w:val="Default"/>
    <w:qFormat/>
    <w:uiPriority w:val="0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eastAsia="宋体" w:cs="Arial"/>
      <w:color w:val="000000"/>
      <w:sz w:val="24"/>
      <w:szCs w:val="24"/>
      <w:lang w:val="en-US" w:eastAsia="zh-CN" w:bidi="ar-SA"/>
    </w:rPr>
  </w:style>
  <w:style w:type="table" w:customStyle="1" w:styleId="188">
    <w:name w:val="网格型21"/>
    <w:basedOn w:val="88"/>
    <w:qFormat/>
    <w:uiPriority w:val="0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89">
    <w:name w:val="Book Title"/>
    <w:basedOn w:val="91"/>
    <w:qFormat/>
    <w:uiPriority w:val="33"/>
    <w:rPr>
      <w:b/>
      <w:bCs/>
      <w:smallCaps/>
      <w:spacing w:val="5"/>
    </w:rPr>
  </w:style>
  <w:style w:type="table" w:customStyle="1" w:styleId="190">
    <w:name w:val="网格型7"/>
    <w:basedOn w:val="88"/>
    <w:qFormat/>
    <w:uiPriority w:val="59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91">
    <w:name w:val="网格型11"/>
    <w:basedOn w:val="88"/>
    <w:qFormat/>
    <w:uiPriority w:val="59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92">
    <w:name w:val="表格"/>
    <w:basedOn w:val="1"/>
    <w:link w:val="194"/>
    <w:qFormat/>
    <w:uiPriority w:val="0"/>
    <w:pPr>
      <w:spacing w:before="30" w:beforeLines="30" w:after="30" w:afterLines="30"/>
      <w:jc w:val="both"/>
    </w:pPr>
    <w:rPr>
      <w:sz w:val="15"/>
      <w:szCs w:val="18"/>
      <w:lang w:val="zh-CN"/>
    </w:rPr>
  </w:style>
  <w:style w:type="paragraph" w:customStyle="1" w:styleId="193">
    <w:name w:val="参数说明"/>
    <w:basedOn w:val="1"/>
    <w:link w:val="195"/>
    <w:qFormat/>
    <w:uiPriority w:val="0"/>
    <w:pPr>
      <w:jc w:val="both"/>
    </w:pPr>
    <w:rPr>
      <w:b/>
      <w:sz w:val="21"/>
      <w:lang w:val="zh-CN"/>
    </w:rPr>
  </w:style>
  <w:style w:type="character" w:customStyle="1" w:styleId="194">
    <w:name w:val="表格 Char"/>
    <w:basedOn w:val="91"/>
    <w:link w:val="192"/>
    <w:qFormat/>
    <w:uiPriority w:val="0"/>
    <w:rPr>
      <w:rFonts w:ascii="Calibri" w:hAnsi="Calibri" w:eastAsia="思源黑体 CN Regular"/>
      <w:kern w:val="2"/>
      <w:sz w:val="15"/>
      <w:szCs w:val="18"/>
      <w:lang w:val="zh-CN"/>
    </w:rPr>
  </w:style>
  <w:style w:type="character" w:customStyle="1" w:styleId="195">
    <w:name w:val="参数说明 Char"/>
    <w:basedOn w:val="91"/>
    <w:link w:val="193"/>
    <w:qFormat/>
    <w:uiPriority w:val="0"/>
    <w:rPr>
      <w:rFonts w:ascii="Calibri" w:hAnsi="Calibri" w:eastAsia="思源黑体 CN Regular"/>
      <w:b/>
      <w:kern w:val="2"/>
      <w:sz w:val="21"/>
      <w:szCs w:val="21"/>
      <w:lang w:val="zh-CN"/>
    </w:rPr>
  </w:style>
  <w:style w:type="paragraph" w:customStyle="1" w:styleId="196">
    <w:name w:val="步骤"/>
    <w:basedOn w:val="100"/>
    <w:link w:val="198"/>
    <w:qFormat/>
    <w:uiPriority w:val="0"/>
    <w:pPr>
      <w:numPr>
        <w:ilvl w:val="0"/>
        <w:numId w:val="24"/>
      </w:numPr>
      <w:ind w:firstLine="0" w:firstLineChars="0"/>
      <w:jc w:val="both"/>
    </w:pPr>
    <w:rPr>
      <w:sz w:val="21"/>
    </w:rPr>
  </w:style>
  <w:style w:type="character" w:customStyle="1" w:styleId="197">
    <w:name w:val="列出段落 Char"/>
    <w:basedOn w:val="91"/>
    <w:link w:val="100"/>
    <w:qFormat/>
    <w:uiPriority w:val="34"/>
    <w:rPr>
      <w:rFonts w:ascii="Calibri" w:hAnsi="Calibri"/>
      <w:kern w:val="2"/>
      <w:sz w:val="24"/>
    </w:rPr>
  </w:style>
  <w:style w:type="character" w:customStyle="1" w:styleId="198">
    <w:name w:val="步骤 Char"/>
    <w:basedOn w:val="197"/>
    <w:link w:val="196"/>
    <w:qFormat/>
    <w:uiPriority w:val="0"/>
    <w:rPr>
      <w:rFonts w:ascii="Calibri" w:hAnsi="Calibri"/>
      <w:kern w:val="2"/>
      <w:sz w:val="21"/>
    </w:rPr>
  </w:style>
  <w:style w:type="character" w:customStyle="1" w:styleId="199">
    <w:name w:val="日期 Char"/>
    <w:basedOn w:val="91"/>
    <w:link w:val="50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paragraph" w:customStyle="1" w:styleId="200">
    <w:name w:val="无间隔1"/>
    <w:qFormat/>
    <w:uiPriority w:val="1"/>
    <w:pPr>
      <w:widowControl w:val="0"/>
      <w:spacing w:before="40" w:beforeLines="40" w:after="40" w:afterLines="40" w:line="400" w:lineRule="exact"/>
      <w:jc w:val="both"/>
    </w:pPr>
    <w:rPr>
      <w:rFonts w:ascii="Calibri" w:hAnsi="Calibri" w:cs="Times New Roman" w:eastAsiaTheme="minorEastAsia"/>
      <w:b/>
      <w:kern w:val="2"/>
      <w:sz w:val="21"/>
      <w:szCs w:val="22"/>
      <w:lang w:val="en-US" w:eastAsia="zh-CN" w:bidi="ar-SA"/>
    </w:rPr>
  </w:style>
  <w:style w:type="paragraph" w:customStyle="1" w:styleId="201">
    <w:name w:val="0级步骤"/>
    <w:basedOn w:val="34"/>
    <w:link w:val="202"/>
    <w:qFormat/>
    <w:uiPriority w:val="0"/>
    <w:pPr>
      <w:spacing w:after="50" w:line="400" w:lineRule="exact"/>
      <w:jc w:val="both"/>
    </w:pPr>
    <w:rPr>
      <w:b/>
      <w:sz w:val="21"/>
    </w:rPr>
  </w:style>
  <w:style w:type="character" w:customStyle="1" w:styleId="202">
    <w:name w:val="0级步骤 Char"/>
    <w:basedOn w:val="126"/>
    <w:link w:val="201"/>
    <w:qFormat/>
    <w:uiPriority w:val="0"/>
    <w:rPr>
      <w:rFonts w:ascii="Calibri" w:hAnsi="Calibri" w:eastAsia="思源黑体 CN Regular"/>
      <w:bCs w:val="0"/>
      <w:kern w:val="2"/>
      <w:sz w:val="21"/>
      <w:szCs w:val="21"/>
    </w:rPr>
  </w:style>
  <w:style w:type="paragraph" w:customStyle="1" w:styleId="203">
    <w:name w:val="提示图标"/>
    <w:basedOn w:val="1"/>
    <w:link w:val="204"/>
    <w:qFormat/>
    <w:uiPriority w:val="0"/>
    <w:pPr>
      <w:pBdr>
        <w:top w:val="dotted" w:color="8DB3E2" w:themeColor="text2" w:themeTint="66" w:sz="2" w:space="1"/>
        <w:bottom w:val="dotted" w:color="8DB3E2" w:themeColor="text2" w:themeTint="66" w:sz="2" w:space="1"/>
      </w:pBdr>
      <w:spacing w:before="100" w:beforeLines="100" w:after="0" w:line="360" w:lineRule="auto"/>
    </w:pPr>
    <w:rPr>
      <w:rFonts w:cs="Times New Roman" w:asciiTheme="minorEastAsia" w:hAnsiTheme="minorEastAsia"/>
      <w:sz w:val="21"/>
      <w:szCs w:val="22"/>
    </w:rPr>
  </w:style>
  <w:style w:type="character" w:customStyle="1" w:styleId="204">
    <w:name w:val="提示图标 Char"/>
    <w:basedOn w:val="91"/>
    <w:link w:val="203"/>
    <w:qFormat/>
    <w:uiPriority w:val="0"/>
    <w:rPr>
      <w:rFonts w:eastAsia="思源黑体 CN Regular" w:cs="Times New Roman" w:asciiTheme="minorEastAsia" w:hAnsiTheme="minorEastAsia"/>
      <w:kern w:val="2"/>
      <w:sz w:val="21"/>
    </w:rPr>
  </w:style>
  <w:style w:type="table" w:customStyle="1" w:styleId="205">
    <w:name w:val="网格型52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06">
    <w:name w:val="网格型111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07">
    <w:name w:val="网格型91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208">
    <w:name w:val="a"/>
    <w:basedOn w:val="1"/>
    <w:qFormat/>
    <w:uiPriority w:val="0"/>
    <w:pPr>
      <w:widowControl/>
      <w:spacing w:before="100" w:beforeAutospacing="1" w:after="100" w:afterAutospacing="1"/>
    </w:pPr>
    <w:rPr>
      <w:rFonts w:ascii="宋体" w:hAnsi="宋体" w:eastAsia="宋体" w:cs="宋体"/>
      <w:kern w:val="0"/>
      <w:szCs w:val="24"/>
    </w:rPr>
  </w:style>
  <w:style w:type="paragraph" w:customStyle="1" w:styleId="209">
    <w:name w:val="±í¸ñ£¨Í·£©"/>
    <w:basedOn w:val="1"/>
    <w:qFormat/>
    <w:uiPriority w:val="0"/>
    <w:pPr>
      <w:keepNext/>
      <w:topLinePunct/>
      <w:adjustRightInd w:val="0"/>
      <w:snapToGrid w:val="0"/>
      <w:spacing w:before="80" w:line="240" w:lineRule="atLeast"/>
    </w:pPr>
    <w:rPr>
      <w:rFonts w:cs="Book Antiqua" w:asciiTheme="minorHAnsi" w:hAnsiTheme="minorHAnsi"/>
      <w:b/>
      <w:bCs/>
      <w:kern w:val="0"/>
      <w:sz w:val="21"/>
    </w:rPr>
  </w:style>
  <w:style w:type="paragraph" w:customStyle="1" w:styleId="210">
    <w:name w:val="±í¸ñ£¨ÄÚÈÝ£©"/>
    <w:basedOn w:val="1"/>
    <w:qFormat/>
    <w:uiPriority w:val="0"/>
    <w:pPr>
      <w:topLinePunct/>
      <w:adjustRightInd w:val="0"/>
      <w:snapToGrid w:val="0"/>
      <w:spacing w:before="80" w:line="240" w:lineRule="atLeast"/>
    </w:pPr>
    <w:rPr>
      <w:rFonts w:cs="Arial" w:asciiTheme="minorHAnsi" w:hAnsiTheme="minorHAnsi"/>
      <w:kern w:val="0"/>
      <w:sz w:val="21"/>
    </w:rPr>
  </w:style>
  <w:style w:type="paragraph" w:customStyle="1" w:styleId="211">
    <w:name w:val="²½Öè£¨Ò»¼¶£©"/>
    <w:qFormat/>
    <w:uiPriority w:val="0"/>
    <w:pPr>
      <w:widowControl w:val="0"/>
      <w:tabs>
        <w:tab w:val="left" w:pos="360"/>
      </w:tabs>
      <w:snapToGrid w:val="0"/>
      <w:spacing w:before="120" w:after="0" w:line="240" w:lineRule="auto"/>
      <w:jc w:val="both"/>
    </w:pPr>
    <w:rPr>
      <w:rFonts w:eastAsia="思源黑体 CN Regular" w:cs="Times New Roman" w:asciiTheme="minorHAnsi" w:hAnsiTheme="minorHAnsi"/>
      <w:snapToGrid w:val="0"/>
      <w:kern w:val="2"/>
      <w:sz w:val="21"/>
      <w:szCs w:val="21"/>
      <w:lang w:val="en-US" w:eastAsia="zh-CN" w:bidi="ar-SA"/>
    </w:rPr>
  </w:style>
  <w:style w:type="paragraph" w:customStyle="1" w:styleId="212">
    <w:name w:val="2??¨¨¡ê¡§¨°???¡ê?"/>
    <w:qFormat/>
    <w:uiPriority w:val="0"/>
    <w:pPr>
      <w:widowControl w:val="0"/>
      <w:tabs>
        <w:tab w:val="left" w:pos="360"/>
      </w:tabs>
      <w:snapToGrid w:val="0"/>
      <w:spacing w:before="120" w:after="0" w:line="240" w:lineRule="auto"/>
      <w:jc w:val="both"/>
    </w:pPr>
    <w:rPr>
      <w:rFonts w:eastAsia="思源黑体 CN Regular" w:cs="Times New Roman" w:asciiTheme="minorHAnsi" w:hAnsiTheme="minorHAnsi"/>
      <w:kern w:val="2"/>
      <w:sz w:val="21"/>
      <w:szCs w:val="21"/>
      <w:lang w:val="en-US" w:eastAsia="zh-CN" w:bidi="ar-SA"/>
    </w:rPr>
  </w:style>
  <w:style w:type="paragraph" w:customStyle="1" w:styleId="213">
    <w:name w:val="²½Öè£¨½áÊø£©"/>
    <w:basedOn w:val="1"/>
    <w:qFormat/>
    <w:uiPriority w:val="0"/>
    <w:pPr>
      <w:widowControl/>
      <w:topLinePunct/>
      <w:adjustRightInd w:val="0"/>
      <w:snapToGrid w:val="0"/>
      <w:spacing w:after="400" w:line="240" w:lineRule="atLeast"/>
      <w:ind w:left="400" w:leftChars="400"/>
    </w:pPr>
    <w:rPr>
      <w:rFonts w:cs="Arial" w:asciiTheme="minorHAnsi" w:hAnsiTheme="minorHAnsi"/>
      <w:b/>
      <w:snapToGrid w:val="0"/>
      <w:color w:val="FD4F00"/>
      <w:sz w:val="21"/>
    </w:rPr>
  </w:style>
  <w:style w:type="paragraph" w:customStyle="1" w:styleId="214">
    <w:name w:val="2??¨¨¡ê¡§?¨¢¨º?¡ê?"/>
    <w:basedOn w:val="1"/>
    <w:qFormat/>
    <w:uiPriority w:val="0"/>
    <w:pPr>
      <w:widowControl/>
      <w:topLinePunct/>
      <w:adjustRightInd w:val="0"/>
      <w:snapToGrid w:val="0"/>
      <w:spacing w:after="400" w:line="240" w:lineRule="atLeast"/>
      <w:ind w:left="400" w:leftChars="400"/>
    </w:pPr>
    <w:rPr>
      <w:rFonts w:cs="Arial" w:asciiTheme="minorHAnsi" w:hAnsiTheme="minorHAnsi"/>
      <w:b/>
      <w:color w:val="FD4F00"/>
      <w:sz w:val="21"/>
    </w:rPr>
  </w:style>
  <w:style w:type="paragraph" w:customStyle="1" w:styleId="215">
    <w:name w:val="ÌáÊ¾ÄÚÈÝ"/>
    <w:basedOn w:val="1"/>
    <w:link w:val="337"/>
    <w:qFormat/>
    <w:uiPriority w:val="0"/>
    <w:pPr>
      <w:keepLines/>
      <w:widowControl/>
      <w:pBdr>
        <w:bottom w:val="dotted" w:color="A6A6A6" w:sz="4" w:space="1"/>
      </w:pBdr>
      <w:topLinePunct/>
      <w:adjustRightInd w:val="0"/>
      <w:snapToGrid w:val="0"/>
      <w:spacing w:line="240" w:lineRule="atLeast"/>
      <w:ind w:left="400" w:leftChars="400"/>
    </w:pPr>
    <w:rPr>
      <w:rFonts w:cs="Arial" w:asciiTheme="minorHAnsi" w:hAnsiTheme="minorHAnsi"/>
      <w:iCs/>
      <w:snapToGrid w:val="0"/>
      <w:sz w:val="21"/>
      <w:szCs w:val="18"/>
    </w:rPr>
  </w:style>
  <w:style w:type="paragraph" w:customStyle="1" w:styleId="216">
    <w:name w:val="¨¬¨¢¨º??¨²¨¨Y"/>
    <w:basedOn w:val="1"/>
    <w:qFormat/>
    <w:uiPriority w:val="0"/>
    <w:pPr>
      <w:keepLines/>
      <w:widowControl/>
      <w:pBdr>
        <w:bottom w:val="dotted" w:color="A6A6A6" w:sz="4" w:space="1"/>
      </w:pBdr>
      <w:topLinePunct/>
      <w:adjustRightInd w:val="0"/>
      <w:snapToGrid w:val="0"/>
      <w:spacing w:line="240" w:lineRule="atLeast"/>
      <w:ind w:left="400" w:leftChars="400"/>
    </w:pPr>
    <w:rPr>
      <w:rFonts w:cs="Arial" w:asciiTheme="minorHAnsi" w:hAnsiTheme="minorHAnsi"/>
      <w:iCs/>
      <w:sz w:val="21"/>
      <w:szCs w:val="18"/>
    </w:rPr>
  </w:style>
  <w:style w:type="paragraph" w:customStyle="1" w:styleId="217">
    <w:name w:val="?¨¤¡§a???¨º?¡ì?¡§2¡§¡§Y?¨º?"/>
    <w:basedOn w:val="1"/>
    <w:qFormat/>
    <w:uiPriority w:val="0"/>
    <w:pPr>
      <w:topLinePunct/>
      <w:adjustRightInd w:val="0"/>
      <w:snapToGrid w:val="0"/>
      <w:spacing w:before="80" w:line="240" w:lineRule="atLeast"/>
    </w:pPr>
    <w:rPr>
      <w:rFonts w:cs="Arial" w:asciiTheme="minorHAnsi" w:hAnsiTheme="minorHAnsi"/>
      <w:kern w:val="0"/>
      <w:sz w:val="21"/>
    </w:rPr>
  </w:style>
  <w:style w:type="paragraph" w:customStyle="1" w:styleId="218">
    <w:name w:val="?¡§¡è?¡ìa???¡§o??¨¬??¡ì2?¡ì?¡ìY?¡§o?"/>
    <w:basedOn w:val="1"/>
    <w:qFormat/>
    <w:uiPriority w:val="0"/>
    <w:pPr>
      <w:topLinePunct/>
      <w:adjustRightInd w:val="0"/>
      <w:snapToGrid w:val="0"/>
      <w:spacing w:before="80" w:line="240" w:lineRule="atLeast"/>
    </w:pPr>
    <w:rPr>
      <w:rFonts w:cs="Arial" w:asciiTheme="minorHAnsi" w:hAnsiTheme="minorHAnsi"/>
      <w:snapToGrid w:val="0"/>
      <w:kern w:val="0"/>
      <w:sz w:val="21"/>
    </w:rPr>
  </w:style>
  <w:style w:type="paragraph" w:customStyle="1" w:styleId="219">
    <w:name w:val="ÁÐ±í£¨Ò»¼¶£©"/>
    <w:qFormat/>
    <w:uiPriority w:val="0"/>
    <w:pPr>
      <w:tabs>
        <w:tab w:val="left" w:pos="360"/>
      </w:tabs>
      <w:adjustRightInd w:val="0"/>
      <w:snapToGrid w:val="0"/>
      <w:spacing w:before="80" w:after="80" w:line="240" w:lineRule="atLeast"/>
    </w:pPr>
    <w:rPr>
      <w:rFonts w:eastAsia="微软雅黑" w:cs="Arial" w:asciiTheme="minorHAnsi" w:hAnsiTheme="minorHAnsi"/>
      <w:snapToGrid w:val="0"/>
      <w:kern w:val="2"/>
      <w:sz w:val="21"/>
      <w:szCs w:val="21"/>
      <w:lang w:val="en-US" w:eastAsia="zh-CN" w:bidi="ar-SA"/>
    </w:rPr>
  </w:style>
  <w:style w:type="paragraph" w:customStyle="1" w:styleId="220">
    <w:name w:val="¨¢D¡À¨ª¡ê¡§¨°???¡ê?"/>
    <w:qFormat/>
    <w:uiPriority w:val="0"/>
    <w:pPr>
      <w:tabs>
        <w:tab w:val="left" w:pos="360"/>
      </w:tabs>
      <w:adjustRightInd w:val="0"/>
      <w:snapToGrid w:val="0"/>
      <w:spacing w:before="80" w:after="80" w:line="240" w:lineRule="atLeast"/>
    </w:pPr>
    <w:rPr>
      <w:rFonts w:eastAsia="微软雅黑" w:cs="Arial" w:asciiTheme="minorHAnsi" w:hAnsiTheme="minorHAnsi"/>
      <w:kern w:val="2"/>
      <w:sz w:val="21"/>
      <w:szCs w:val="21"/>
      <w:lang w:val="en-US" w:eastAsia="zh-CN" w:bidi="ar-SA"/>
    </w:rPr>
  </w:style>
  <w:style w:type="paragraph" w:customStyle="1" w:styleId="221">
    <w:name w:val="ÁÐ±í£¨Ò»¼¶£©ÄÚÈÝ"/>
    <w:qFormat/>
    <w:uiPriority w:val="0"/>
    <w:pPr>
      <w:adjustRightInd w:val="0"/>
      <w:snapToGrid w:val="0"/>
      <w:spacing w:before="80" w:after="80" w:line="240" w:lineRule="atLeast"/>
      <w:ind w:left="964"/>
    </w:pPr>
    <w:rPr>
      <w:rFonts w:eastAsia="微软雅黑" w:cs="Times New Roman" w:asciiTheme="minorHAnsi" w:hAnsiTheme="minorHAnsi"/>
      <w:snapToGrid w:val="0"/>
      <w:kern w:val="2"/>
      <w:sz w:val="21"/>
      <w:szCs w:val="21"/>
      <w:lang w:val="en-US" w:eastAsia="zh-CN" w:bidi="ar-SA"/>
    </w:rPr>
  </w:style>
  <w:style w:type="paragraph" w:customStyle="1" w:styleId="222">
    <w:name w:val="¨¢D¡À¨ª¡ê¡§¨°???¡ê??¨²¨¨Y"/>
    <w:qFormat/>
    <w:uiPriority w:val="0"/>
    <w:pPr>
      <w:adjustRightInd w:val="0"/>
      <w:snapToGrid w:val="0"/>
      <w:spacing w:before="80" w:after="80" w:line="240" w:lineRule="atLeast"/>
      <w:ind w:left="964"/>
    </w:pPr>
    <w:rPr>
      <w:rFonts w:eastAsia="微软雅黑" w:cs="Times New Roman" w:asciiTheme="minorHAnsi" w:hAnsiTheme="minorHAnsi"/>
      <w:kern w:val="2"/>
      <w:sz w:val="21"/>
      <w:szCs w:val="21"/>
      <w:lang w:val="en-US" w:eastAsia="zh-CN" w:bidi="ar-SA"/>
    </w:rPr>
  </w:style>
  <w:style w:type="paragraph" w:customStyle="1" w:styleId="223">
    <w:name w:val="²ÎÊýËµÃ÷"/>
    <w:basedOn w:val="1"/>
    <w:qFormat/>
    <w:uiPriority w:val="0"/>
    <w:pPr>
      <w:jc w:val="both"/>
    </w:pPr>
    <w:rPr>
      <w:rFonts w:cs="Times New Roman" w:asciiTheme="minorHAnsi" w:hAnsiTheme="minorHAnsi"/>
      <w:b/>
      <w:snapToGrid w:val="0"/>
      <w:sz w:val="21"/>
      <w:lang w:val="zh-CN"/>
    </w:rPr>
  </w:style>
  <w:style w:type="paragraph" w:customStyle="1" w:styleId="224">
    <w:name w:val="ÁÐ±í£¨±íÄÚ£©"/>
    <w:basedOn w:val="1"/>
    <w:qFormat/>
    <w:uiPriority w:val="0"/>
    <w:pPr>
      <w:widowControl/>
      <w:tabs>
        <w:tab w:val="left" w:pos="170"/>
        <w:tab w:val="left" w:pos="284"/>
      </w:tabs>
      <w:topLinePunct/>
      <w:adjustRightInd w:val="0"/>
      <w:snapToGrid w:val="0"/>
      <w:spacing w:before="80" w:line="240" w:lineRule="atLeast"/>
      <w:ind w:left="170" w:hanging="170"/>
    </w:pPr>
    <w:rPr>
      <w:rFonts w:cs="Arial" w:asciiTheme="minorHAnsi" w:hAnsiTheme="minorHAnsi"/>
      <w:snapToGrid w:val="0"/>
      <w:kern w:val="0"/>
      <w:sz w:val="21"/>
    </w:rPr>
  </w:style>
  <w:style w:type="paragraph" w:customStyle="1" w:styleId="225">
    <w:name w:val="¨¢D¡À¨ª¡ê¡§¡À¨ª?¨²¡ê?"/>
    <w:basedOn w:val="1"/>
    <w:qFormat/>
    <w:uiPriority w:val="0"/>
    <w:pPr>
      <w:widowControl/>
      <w:tabs>
        <w:tab w:val="left" w:pos="170"/>
        <w:tab w:val="left" w:pos="284"/>
      </w:tabs>
      <w:topLinePunct/>
      <w:adjustRightInd w:val="0"/>
      <w:snapToGrid w:val="0"/>
      <w:spacing w:before="80" w:line="240" w:lineRule="atLeast"/>
      <w:ind w:left="170" w:hanging="170"/>
    </w:pPr>
    <w:rPr>
      <w:rFonts w:cs="Arial" w:asciiTheme="minorHAnsi" w:hAnsiTheme="minorHAnsi"/>
      <w:kern w:val="0"/>
      <w:sz w:val="21"/>
    </w:rPr>
  </w:style>
  <w:style w:type="paragraph" w:customStyle="1" w:styleId="226">
    <w:name w:val="²½Öè£¨¶þ¼¶£©"/>
    <w:basedOn w:val="1"/>
    <w:qFormat/>
    <w:uiPriority w:val="0"/>
    <w:pPr>
      <w:widowControl/>
      <w:tabs>
        <w:tab w:val="left" w:pos="851"/>
      </w:tabs>
      <w:topLinePunct/>
      <w:adjustRightInd w:val="0"/>
      <w:snapToGrid w:val="0"/>
      <w:spacing w:before="50" w:beforeLines="50" w:line="240" w:lineRule="atLeast"/>
      <w:ind w:left="851" w:hanging="256"/>
    </w:pPr>
    <w:rPr>
      <w:rFonts w:cs="Arial" w:asciiTheme="minorHAnsi" w:hAnsiTheme="minorHAnsi"/>
      <w:kern w:val="0"/>
      <w:sz w:val="21"/>
    </w:rPr>
  </w:style>
  <w:style w:type="paragraph" w:customStyle="1" w:styleId="227">
    <w:name w:val="2??¨¨¡ê¡§?t??¡ê?"/>
    <w:basedOn w:val="1"/>
    <w:qFormat/>
    <w:uiPriority w:val="0"/>
    <w:pPr>
      <w:widowControl/>
      <w:tabs>
        <w:tab w:val="left" w:pos="851"/>
      </w:tabs>
      <w:topLinePunct/>
      <w:adjustRightInd w:val="0"/>
      <w:snapToGrid w:val="0"/>
      <w:spacing w:before="50" w:beforeLines="50" w:line="240" w:lineRule="atLeast"/>
      <w:ind w:left="851" w:hanging="256"/>
    </w:pPr>
    <w:rPr>
      <w:rFonts w:cs="Arial" w:asciiTheme="minorHAnsi" w:hAnsiTheme="minorHAnsi"/>
      <w:snapToGrid w:val="0"/>
      <w:kern w:val="0"/>
      <w:sz w:val="21"/>
    </w:rPr>
  </w:style>
  <w:style w:type="paragraph" w:customStyle="1" w:styleId="228">
    <w:name w:val="?¨¤¡§a???¨º?¡ì¡§a?¡è?¨º?"/>
    <w:basedOn w:val="1"/>
    <w:qFormat/>
    <w:uiPriority w:val="0"/>
    <w:pPr>
      <w:keepNext/>
      <w:topLinePunct/>
      <w:adjustRightInd w:val="0"/>
      <w:snapToGrid w:val="0"/>
      <w:spacing w:before="80" w:line="240" w:lineRule="atLeast"/>
    </w:pPr>
    <w:rPr>
      <w:rFonts w:cs="Book Antiqua" w:asciiTheme="minorHAnsi" w:hAnsiTheme="minorHAnsi"/>
      <w:b/>
      <w:bCs/>
      <w:kern w:val="0"/>
      <w:sz w:val="21"/>
    </w:rPr>
  </w:style>
  <w:style w:type="paragraph" w:customStyle="1" w:styleId="229">
    <w:name w:val="?¡§¡è?¡ìa???¡§o??¨¬?¡ìa??¨¨?¡§o?"/>
    <w:basedOn w:val="1"/>
    <w:qFormat/>
    <w:uiPriority w:val="0"/>
    <w:pPr>
      <w:keepNext/>
      <w:topLinePunct/>
      <w:adjustRightInd w:val="0"/>
      <w:snapToGrid w:val="0"/>
      <w:spacing w:before="80" w:line="240" w:lineRule="atLeast"/>
    </w:pPr>
    <w:rPr>
      <w:rFonts w:cs="Book Antiqua" w:asciiTheme="minorHAnsi" w:hAnsiTheme="minorHAnsi"/>
      <w:b/>
      <w:bCs/>
      <w:snapToGrid w:val="0"/>
      <w:kern w:val="0"/>
      <w:sz w:val="21"/>
    </w:rPr>
  </w:style>
  <w:style w:type="paragraph" w:customStyle="1" w:styleId="230">
    <w:name w:val="2??¡§¡§?¨º?¡ì¡§¡ã????¨º?"/>
    <w:qFormat/>
    <w:uiPriority w:val="0"/>
    <w:pPr>
      <w:widowControl w:val="0"/>
      <w:tabs>
        <w:tab w:val="left" w:pos="360"/>
      </w:tabs>
      <w:snapToGrid w:val="0"/>
      <w:spacing w:before="120" w:after="0" w:line="240" w:lineRule="auto"/>
      <w:jc w:val="both"/>
    </w:pPr>
    <w:rPr>
      <w:rFonts w:eastAsia="思源黑体 CN Regular" w:cs="Times New Roman" w:asciiTheme="minorHAnsi" w:hAnsiTheme="minorHAnsi"/>
      <w:snapToGrid w:val="0"/>
      <w:kern w:val="2"/>
      <w:sz w:val="21"/>
      <w:szCs w:val="21"/>
      <w:lang w:val="en-US" w:eastAsia="zh-CN" w:bidi="ar-SA"/>
    </w:rPr>
  </w:style>
  <w:style w:type="paragraph" w:customStyle="1" w:styleId="231">
    <w:name w:val="2???¡ì?¡ì?¡§o??¨¬?¡ì??????¡§o?"/>
    <w:qFormat/>
    <w:uiPriority w:val="0"/>
    <w:pPr>
      <w:widowControl w:val="0"/>
      <w:tabs>
        <w:tab w:val="left" w:pos="360"/>
      </w:tabs>
      <w:snapToGrid w:val="0"/>
      <w:spacing w:before="120" w:after="0" w:line="240" w:lineRule="auto"/>
      <w:jc w:val="both"/>
    </w:pPr>
    <w:rPr>
      <w:rFonts w:eastAsia="思源黑体 CN Regular" w:cs="Times New Roman" w:asciiTheme="minorHAnsi" w:hAnsiTheme="minorHAnsi"/>
      <w:kern w:val="2"/>
      <w:sz w:val="21"/>
      <w:szCs w:val="21"/>
      <w:lang w:val="en-US" w:eastAsia="zh-CN" w:bidi="ar-SA"/>
    </w:rPr>
  </w:style>
  <w:style w:type="paragraph" w:customStyle="1" w:styleId="232">
    <w:name w:val="¡§¡éD?¨¤¡§a?¨º?¡ì¡§¡ã????¨º?"/>
    <w:qFormat/>
    <w:uiPriority w:val="0"/>
    <w:pPr>
      <w:tabs>
        <w:tab w:val="left" w:pos="360"/>
      </w:tabs>
      <w:adjustRightInd w:val="0"/>
      <w:snapToGrid w:val="0"/>
      <w:spacing w:before="80" w:after="80" w:line="240" w:lineRule="atLeast"/>
    </w:pPr>
    <w:rPr>
      <w:rFonts w:eastAsia="微软雅黑" w:cs="Arial" w:asciiTheme="minorHAnsi" w:hAnsiTheme="minorHAnsi"/>
      <w:snapToGrid w:val="0"/>
      <w:kern w:val="2"/>
      <w:sz w:val="21"/>
      <w:szCs w:val="21"/>
      <w:lang w:val="en-US" w:eastAsia="zh-CN" w:bidi="ar-SA"/>
    </w:rPr>
  </w:style>
  <w:style w:type="paragraph" w:customStyle="1" w:styleId="233">
    <w:name w:val="?¡ì?¨¦D?¡§¡è?¡ìa?¡§o??¨¬?¡ì??????¡§o?"/>
    <w:qFormat/>
    <w:uiPriority w:val="0"/>
    <w:pPr>
      <w:tabs>
        <w:tab w:val="left" w:pos="360"/>
      </w:tabs>
      <w:adjustRightInd w:val="0"/>
      <w:snapToGrid w:val="0"/>
      <w:spacing w:before="80" w:after="80" w:line="240" w:lineRule="atLeast"/>
    </w:pPr>
    <w:rPr>
      <w:rFonts w:eastAsia="微软雅黑" w:cs="Arial" w:asciiTheme="minorHAnsi" w:hAnsiTheme="minorHAnsi"/>
      <w:kern w:val="2"/>
      <w:sz w:val="21"/>
      <w:szCs w:val="21"/>
      <w:lang w:val="en-US" w:eastAsia="zh-CN" w:bidi="ar-SA"/>
    </w:rPr>
  </w:style>
  <w:style w:type="paragraph" w:customStyle="1" w:styleId="234">
    <w:name w:val="¡§¡éD?¨¤¡§a?¨º?¡ì¡§¡ã????¨º??¡§2¡§¡§Y"/>
    <w:qFormat/>
    <w:uiPriority w:val="0"/>
    <w:pPr>
      <w:adjustRightInd w:val="0"/>
      <w:snapToGrid w:val="0"/>
      <w:spacing w:before="80" w:after="80" w:line="240" w:lineRule="atLeast"/>
      <w:ind w:left="964"/>
    </w:pPr>
    <w:rPr>
      <w:rFonts w:eastAsia="微软雅黑" w:cs="Times New Roman" w:asciiTheme="minorHAnsi" w:hAnsiTheme="minorHAnsi"/>
      <w:snapToGrid w:val="0"/>
      <w:kern w:val="2"/>
      <w:sz w:val="21"/>
      <w:szCs w:val="21"/>
      <w:lang w:val="en-US" w:eastAsia="zh-CN" w:bidi="ar-SA"/>
    </w:rPr>
  </w:style>
  <w:style w:type="paragraph" w:customStyle="1" w:styleId="235">
    <w:name w:val="?¡ì?¨¦D?¡§¡è?¡ìa?¡§o??¨¬?¡ì??????¡§o???¡ì2?¡ì?¡ìY"/>
    <w:qFormat/>
    <w:uiPriority w:val="0"/>
    <w:pPr>
      <w:adjustRightInd w:val="0"/>
      <w:snapToGrid w:val="0"/>
      <w:spacing w:before="80" w:after="80" w:line="240" w:lineRule="atLeast"/>
      <w:ind w:left="964"/>
    </w:pPr>
    <w:rPr>
      <w:rFonts w:eastAsia="微软雅黑" w:cs="Times New Roman" w:asciiTheme="minorHAnsi" w:hAnsiTheme="minorHAnsi"/>
      <w:kern w:val="2"/>
      <w:sz w:val="21"/>
      <w:szCs w:val="21"/>
      <w:lang w:val="en-US" w:eastAsia="zh-CN" w:bidi="ar-SA"/>
    </w:rPr>
  </w:style>
  <w:style w:type="paragraph" w:customStyle="1" w:styleId="236">
    <w:name w:val="??¨¬?¡§|D??¡ì?¨¨??¨¬a??¡ìo??¡§???¨¬???????¡ìo????¨¬2??¨¬??¨¬Y"/>
    <w:qFormat/>
    <w:uiPriority w:val="0"/>
    <w:pPr>
      <w:adjustRightInd w:val="0"/>
      <w:snapToGrid w:val="0"/>
      <w:spacing w:before="80" w:after="80" w:line="240" w:lineRule="atLeast"/>
      <w:ind w:left="964"/>
    </w:pPr>
    <w:rPr>
      <w:rFonts w:eastAsia="微软雅黑" w:cs="Times New Roman" w:asciiTheme="minorHAnsi" w:hAnsiTheme="minorHAnsi"/>
      <w:snapToGrid w:val="0"/>
      <w:kern w:val="2"/>
      <w:sz w:val="21"/>
      <w:szCs w:val="21"/>
      <w:lang w:val="en-US" w:eastAsia="zh-CN" w:bidi="ar-SA"/>
    </w:rPr>
  </w:style>
  <w:style w:type="paragraph" w:customStyle="1" w:styleId="237">
    <w:name w:val="??¡§???¡ì|D???¨¬?¡§¡§??¡§?a???¨¬o???¡ì???¡§?????????¨¬o????¡§?2??¡§???¡§?Y"/>
    <w:qFormat/>
    <w:uiPriority w:val="0"/>
    <w:pPr>
      <w:adjustRightInd w:val="0"/>
      <w:snapToGrid w:val="0"/>
      <w:spacing w:before="80" w:after="80" w:line="240" w:lineRule="atLeast"/>
      <w:ind w:left="964"/>
    </w:pPr>
    <w:rPr>
      <w:rFonts w:eastAsia="微软雅黑" w:cs="Times New Roman" w:asciiTheme="minorHAnsi" w:hAnsiTheme="minorHAnsi"/>
      <w:kern w:val="2"/>
      <w:sz w:val="21"/>
      <w:szCs w:val="21"/>
      <w:lang w:val="en-US" w:eastAsia="zh-CN" w:bidi="ar-SA"/>
    </w:rPr>
  </w:style>
  <w:style w:type="paragraph" w:customStyle="1" w:styleId="238">
    <w:name w:val="ÌáÊ¾ÄÚÈÝ£¨±íÄÚ£©"/>
    <w:basedOn w:val="1"/>
    <w:qFormat/>
    <w:uiPriority w:val="0"/>
    <w:pPr>
      <w:jc w:val="both"/>
    </w:pPr>
    <w:rPr>
      <w:rFonts w:cs="Arial" w:asciiTheme="minorHAnsi" w:hAnsiTheme="minorHAnsi"/>
      <w:snapToGrid w:val="0"/>
      <w:kern w:val="0"/>
      <w:sz w:val="18"/>
      <w:szCs w:val="20"/>
    </w:rPr>
  </w:style>
  <w:style w:type="paragraph" w:customStyle="1" w:styleId="239">
    <w:name w:val="¨¬¨¢¨º??¨²¨¨Y¡ê¡§¡À¨ª?¨²¡ê?"/>
    <w:basedOn w:val="1"/>
    <w:qFormat/>
    <w:uiPriority w:val="0"/>
    <w:pPr>
      <w:jc w:val="both"/>
    </w:pPr>
    <w:rPr>
      <w:rFonts w:cs="Arial" w:asciiTheme="minorHAnsi" w:hAnsiTheme="minorHAnsi"/>
      <w:kern w:val="0"/>
      <w:sz w:val="18"/>
      <w:szCs w:val="20"/>
    </w:rPr>
  </w:style>
  <w:style w:type="paragraph" w:customStyle="1" w:styleId="240">
    <w:name w:val="正文1"/>
    <w:basedOn w:val="6"/>
    <w:link w:val="241"/>
    <w:qFormat/>
    <w:uiPriority w:val="0"/>
    <w:pPr>
      <w:widowControl w:val="0"/>
      <w:topLinePunct w:val="0"/>
      <w:adjustRightInd/>
      <w:snapToGrid/>
      <w:spacing w:before="156" w:beforeLines="50" w:after="156" w:line="240" w:lineRule="auto"/>
      <w:jc w:val="both"/>
      <w:outlineLvl w:val="9"/>
    </w:pPr>
    <w:rPr>
      <w:rFonts w:eastAsia="微软雅黑" w:cstheme="minorHAnsi"/>
      <w:bCs/>
      <w:sz w:val="24"/>
    </w:rPr>
  </w:style>
  <w:style w:type="character" w:customStyle="1" w:styleId="241">
    <w:name w:val="正文1 Char"/>
    <w:basedOn w:val="104"/>
    <w:link w:val="240"/>
    <w:qFormat/>
    <w:uiPriority w:val="0"/>
    <w:rPr>
      <w:rFonts w:ascii="Calibri" w:hAnsi="Calibri" w:eastAsia="微软雅黑" w:cstheme="minorHAnsi"/>
      <w:bCs/>
      <w:sz w:val="24"/>
      <w:szCs w:val="28"/>
    </w:rPr>
  </w:style>
  <w:style w:type="paragraph" w:customStyle="1" w:styleId="242">
    <w:name w:val="项目符号"/>
    <w:basedOn w:val="1"/>
    <w:next w:val="1"/>
    <w:link w:val="243"/>
    <w:qFormat/>
    <w:uiPriority w:val="0"/>
    <w:pPr>
      <w:numPr>
        <w:ilvl w:val="0"/>
        <w:numId w:val="25"/>
      </w:numPr>
      <w:spacing w:before="50" w:beforeLines="50"/>
      <w:jc w:val="both"/>
    </w:pPr>
    <w:rPr>
      <w:rFonts w:ascii="微软雅黑" w:hAnsi="微软雅黑" w:eastAsia="微软雅黑"/>
      <w:sz w:val="21"/>
      <w:szCs w:val="22"/>
      <w:lang w:val="zh-CN"/>
    </w:rPr>
  </w:style>
  <w:style w:type="character" w:customStyle="1" w:styleId="243">
    <w:name w:val="项目符号 Char"/>
    <w:basedOn w:val="197"/>
    <w:link w:val="242"/>
    <w:qFormat/>
    <w:uiPriority w:val="0"/>
    <w:rPr>
      <w:rFonts w:ascii="微软雅黑" w:hAnsi="微软雅黑" w:eastAsia="微软雅黑"/>
      <w:kern w:val="2"/>
      <w:sz w:val="21"/>
      <w:lang w:val="zh-CN"/>
    </w:rPr>
  </w:style>
  <w:style w:type="paragraph" w:customStyle="1" w:styleId="244">
    <w:name w:val="项目符号-步骤"/>
    <w:basedOn w:val="192"/>
    <w:link w:val="245"/>
    <w:qFormat/>
    <w:uiPriority w:val="0"/>
    <w:pPr>
      <w:numPr>
        <w:ilvl w:val="0"/>
        <w:numId w:val="26"/>
      </w:numPr>
      <w:spacing w:before="156" w:beforeLines="50" w:after="156" w:afterLines="50"/>
    </w:pPr>
    <w:rPr>
      <w:rFonts w:ascii="Arial" w:hAnsi="Arial" w:eastAsia="微软雅黑"/>
    </w:rPr>
  </w:style>
  <w:style w:type="character" w:customStyle="1" w:styleId="245">
    <w:name w:val="项目符号-步骤 Char"/>
    <w:basedOn w:val="194"/>
    <w:link w:val="244"/>
    <w:qFormat/>
    <w:uiPriority w:val="0"/>
    <w:rPr>
      <w:rFonts w:ascii="Arial" w:hAnsi="Arial" w:eastAsia="微软雅黑"/>
      <w:kern w:val="2"/>
      <w:sz w:val="15"/>
      <w:szCs w:val="18"/>
      <w:lang w:val="zh-CN"/>
    </w:rPr>
  </w:style>
  <w:style w:type="paragraph" w:customStyle="1" w:styleId="246">
    <w:name w:val="列出段落2"/>
    <w:basedOn w:val="1"/>
    <w:qFormat/>
    <w:uiPriority w:val="34"/>
    <w:pPr>
      <w:widowControl/>
      <w:spacing w:after="0" w:line="360" w:lineRule="auto"/>
      <w:ind w:firstLine="420" w:firstLineChars="200"/>
      <w:jc w:val="both"/>
    </w:pPr>
    <w:rPr>
      <w:rFonts w:ascii="微软雅黑" w:hAnsi="微软雅黑" w:eastAsia="微软雅黑" w:cs="宋体"/>
      <w:sz w:val="21"/>
      <w:szCs w:val="22"/>
    </w:rPr>
  </w:style>
  <w:style w:type="character" w:customStyle="1" w:styleId="247">
    <w:name w:val="short_text"/>
    <w:basedOn w:val="91"/>
    <w:qFormat/>
    <w:uiPriority w:val="0"/>
  </w:style>
  <w:style w:type="paragraph" w:customStyle="1" w:styleId="248">
    <w:name w:val="??(??)"/>
    <w:basedOn w:val="1"/>
    <w:qFormat/>
    <w:uiPriority w:val="0"/>
    <w:pPr>
      <w:widowControl/>
      <w:tabs>
        <w:tab w:val="left" w:pos="2409"/>
      </w:tabs>
      <w:topLinePunct/>
      <w:adjustRightInd w:val="0"/>
      <w:snapToGrid w:val="0"/>
      <w:spacing w:before="80" w:line="240" w:lineRule="atLeast"/>
      <w:ind w:left="2410" w:hanging="284"/>
    </w:pPr>
    <w:rPr>
      <w:rFonts w:cs="Arial"/>
      <w:snapToGrid w:val="0"/>
      <w:sz w:val="21"/>
    </w:rPr>
  </w:style>
  <w:style w:type="character" w:customStyle="1" w:styleId="249">
    <w:name w:val="gt-baf-word-clickable"/>
    <w:qFormat/>
    <w:uiPriority w:val="0"/>
  </w:style>
  <w:style w:type="paragraph" w:customStyle="1" w:styleId="250">
    <w:name w:val="????"/>
    <w:basedOn w:val="1"/>
    <w:qFormat/>
    <w:uiPriority w:val="0"/>
    <w:pPr>
      <w:spacing w:after="0"/>
      <w:ind w:left="200" w:leftChars="200"/>
      <w:jc w:val="both"/>
    </w:pPr>
    <w:rPr>
      <w:rFonts w:cs="Times New Roman"/>
      <w:b/>
      <w:snapToGrid w:val="0"/>
      <w:sz w:val="21"/>
      <w:szCs w:val="18"/>
    </w:rPr>
  </w:style>
  <w:style w:type="table" w:customStyle="1" w:styleId="251">
    <w:name w:val="网格型12"/>
    <w:basedOn w:val="88"/>
    <w:qFormat/>
    <w:uiPriority w:val="59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52">
    <w:name w:val="网格型13"/>
    <w:basedOn w:val="88"/>
    <w:qFormat/>
    <w:uiPriority w:val="59"/>
    <w:pPr>
      <w:spacing w:after="0" w:line="240" w:lineRule="auto"/>
    </w:pPr>
    <w:rPr>
      <w:kern w:val="2"/>
      <w:sz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253">
    <w:name w:val="文档结构图 Char"/>
    <w:basedOn w:val="91"/>
    <w:link w:val="26"/>
    <w:semiHidden/>
    <w:qFormat/>
    <w:uiPriority w:val="99"/>
    <w:rPr>
      <w:rFonts w:ascii="宋体" w:hAnsi="Calibri" w:eastAsia="宋体"/>
      <w:kern w:val="2"/>
      <w:sz w:val="18"/>
      <w:szCs w:val="18"/>
    </w:rPr>
  </w:style>
  <w:style w:type="table" w:customStyle="1" w:styleId="254">
    <w:name w:val="网格型14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55">
    <w:name w:val="网格型15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56">
    <w:name w:val="网格型22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57">
    <w:name w:val="网格型31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58">
    <w:name w:val="网格型41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59">
    <w:name w:val="网格型51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0">
    <w:name w:val="网格型211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1">
    <w:name w:val="网格型61"/>
    <w:basedOn w:val="88"/>
    <w:qFormat/>
    <w:uiPriority w:val="0"/>
    <w:pPr>
      <w:widowControl w:val="0"/>
      <w:suppressAutoHyphens/>
      <w:spacing w:after="0" w:line="408" w:lineRule="auto"/>
      <w:jc w:val="both"/>
    </w:pPr>
    <w:rPr>
      <w:rFonts w:ascii="Times New Roman" w:hAnsi="Times New Roman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2">
    <w:name w:val="网格型71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3">
    <w:name w:val="网格型81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4">
    <w:name w:val="网格型101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5">
    <w:name w:val="网格型121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6">
    <w:name w:val="网格型131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267">
    <w:name w:val="注释"/>
    <w:basedOn w:val="1"/>
    <w:qFormat/>
    <w:uiPriority w:val="0"/>
    <w:pPr>
      <w:autoSpaceDE w:val="0"/>
      <w:autoSpaceDN w:val="0"/>
      <w:adjustRightInd w:val="0"/>
      <w:spacing w:after="0" w:line="360" w:lineRule="auto"/>
    </w:pPr>
    <w:rPr>
      <w:rFonts w:eastAsia="宋体" w:cs="Arial"/>
      <w:color w:val="000000"/>
      <w:kern w:val="0"/>
      <w:sz w:val="21"/>
    </w:rPr>
  </w:style>
  <w:style w:type="table" w:customStyle="1" w:styleId="268">
    <w:name w:val="网格型16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69">
    <w:name w:val="网格型17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0">
    <w:name w:val="网格型23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1">
    <w:name w:val="网格型32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2">
    <w:name w:val="网格型42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3">
    <w:name w:val="网格型212"/>
    <w:basedOn w:val="88"/>
    <w:qFormat/>
    <w:uiPriority w:val="0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4">
    <w:name w:val="网格型72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5">
    <w:name w:val="网格型82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6">
    <w:name w:val="网格型92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7">
    <w:name w:val="网格型102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8">
    <w:name w:val="网格型112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79">
    <w:name w:val="网格型122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80">
    <w:name w:val="网格型132"/>
    <w:basedOn w:val="88"/>
    <w:qFormat/>
    <w:uiPriority w:val="59"/>
    <w:pPr>
      <w:spacing w:after="0" w:line="240" w:lineRule="auto"/>
    </w:pPr>
    <w:rPr>
      <w:rFonts w:ascii="Calibri" w:hAnsi="Calibri" w:eastAsia="宋体"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281">
    <w:name w:val="表格样式1"/>
    <w:basedOn w:val="88"/>
    <w:qFormat/>
    <w:uiPriority w:val="99"/>
    <w:pPr>
      <w:spacing w:before="40" w:beforeLines="40" w:after="40" w:afterLines="40" w:line="400" w:lineRule="exact"/>
      <w:jc w:val="both"/>
    </w:pPr>
    <w:rPr>
      <w:rFonts w:ascii="Calibri" w:hAnsi="Calibri" w:eastAsia="宋体" w:cs="Times New Roman"/>
      <w:sz w:val="20"/>
      <w:szCs w:val="20"/>
    </w:rPr>
    <w:tblPr>
      <w:tblBorders>
        <w:insideH w:val="dotted" w:color="DBE5F1" w:sz="4" w:space="0"/>
        <w:insideV w:val="dotted" w:color="DBE5F1" w:sz="4" w:space="0"/>
      </w:tblBorders>
      <w:tblCellMar>
        <w:left w:w="0" w:type="dxa"/>
        <w:right w:w="0" w:type="dxa"/>
      </w:tblCellMar>
    </w:tblPr>
    <w:tcPr>
      <w:shd w:val="clear" w:color="auto" w:fill="auto"/>
      <w:vAlign w:val="center"/>
    </w:tcPr>
    <w:tblStylePr w:type="firstRow">
      <w:rPr>
        <w:rFonts w:eastAsia="宋体"/>
        <w:b/>
      </w:rPr>
      <w:tcPr>
        <w:shd w:val="clear" w:color="auto" w:fill="DBE5F1"/>
      </w:tcPr>
    </w:tblStylePr>
  </w:style>
  <w:style w:type="character" w:customStyle="1" w:styleId="282">
    <w:name w:val="HTML 地址 Char"/>
    <w:basedOn w:val="91"/>
    <w:link w:val="41"/>
    <w:semiHidden/>
    <w:qFormat/>
    <w:uiPriority w:val="99"/>
    <w:rPr>
      <w:rFonts w:ascii="Calibri" w:hAnsi="Calibri" w:eastAsia="思源黑体 CN Regular"/>
      <w:i/>
      <w:iCs/>
      <w:kern w:val="2"/>
      <w:sz w:val="21"/>
      <w:szCs w:val="21"/>
    </w:rPr>
  </w:style>
  <w:style w:type="character" w:customStyle="1" w:styleId="283">
    <w:name w:val="HTML 预设格式 Char"/>
    <w:basedOn w:val="91"/>
    <w:link w:val="80"/>
    <w:semiHidden/>
    <w:qFormat/>
    <w:uiPriority w:val="99"/>
    <w:rPr>
      <w:rFonts w:ascii="Courier New" w:hAnsi="Courier New" w:eastAsia="思源黑体 CN Regular" w:cs="Courier New"/>
      <w:kern w:val="2"/>
      <w:sz w:val="20"/>
      <w:szCs w:val="20"/>
    </w:rPr>
  </w:style>
  <w:style w:type="character" w:customStyle="1" w:styleId="284">
    <w:name w:val="称呼 Char"/>
    <w:basedOn w:val="91"/>
    <w:link w:val="30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285">
    <w:name w:val="纯文本 Char"/>
    <w:basedOn w:val="91"/>
    <w:link w:val="45"/>
    <w:semiHidden/>
    <w:qFormat/>
    <w:uiPriority w:val="99"/>
    <w:rPr>
      <w:rFonts w:ascii="宋体" w:hAnsi="Courier New" w:eastAsia="宋体" w:cs="Courier New"/>
      <w:kern w:val="2"/>
      <w:sz w:val="21"/>
      <w:szCs w:val="21"/>
    </w:rPr>
  </w:style>
  <w:style w:type="character" w:customStyle="1" w:styleId="286">
    <w:name w:val="电子邮件签名 Char"/>
    <w:basedOn w:val="91"/>
    <w:link w:val="19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287">
    <w:name w:val="宏文本 Char"/>
    <w:basedOn w:val="91"/>
    <w:link w:val="2"/>
    <w:semiHidden/>
    <w:qFormat/>
    <w:uiPriority w:val="99"/>
    <w:rPr>
      <w:rFonts w:ascii="Courier New" w:hAnsi="Courier New" w:eastAsia="宋体" w:cs="Courier New"/>
      <w:kern w:val="2"/>
      <w:sz w:val="24"/>
      <w:szCs w:val="24"/>
    </w:rPr>
  </w:style>
  <w:style w:type="character" w:customStyle="1" w:styleId="288">
    <w:name w:val="脚注文本 Char"/>
    <w:basedOn w:val="91"/>
    <w:link w:val="67"/>
    <w:semiHidden/>
    <w:qFormat/>
    <w:uiPriority w:val="99"/>
    <w:rPr>
      <w:rFonts w:ascii="Calibri" w:hAnsi="Calibri" w:eastAsia="思源黑体 CN Regular"/>
      <w:kern w:val="2"/>
      <w:sz w:val="18"/>
      <w:szCs w:val="18"/>
    </w:rPr>
  </w:style>
  <w:style w:type="character" w:customStyle="1" w:styleId="289">
    <w:name w:val="结束语 Char"/>
    <w:basedOn w:val="91"/>
    <w:link w:val="32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paragraph" w:styleId="290">
    <w:name w:val="Intense Quote"/>
    <w:basedOn w:val="1"/>
    <w:next w:val="1"/>
    <w:link w:val="291"/>
    <w:qFormat/>
    <w:uiPriority w:val="30"/>
    <w:pPr>
      <w:pBdr>
        <w:bottom w:val="single" w:color="4F81BD" w:themeColor="accent1" w:sz="4" w:space="4"/>
      </w:pBdr>
      <w:spacing w:before="200" w:after="280"/>
      <w:ind w:left="936" w:right="936"/>
      <w:jc w:val="both"/>
    </w:pPr>
    <w:rPr>
      <w:b/>
      <w:bCs/>
      <w:i/>
      <w:iCs/>
      <w:color w:val="4F81BD" w:themeColor="accent1"/>
      <w:sz w:val="21"/>
      <w14:textFill>
        <w14:solidFill>
          <w14:schemeClr w14:val="accent1"/>
        </w14:solidFill>
      </w14:textFill>
    </w:rPr>
  </w:style>
  <w:style w:type="character" w:customStyle="1" w:styleId="291">
    <w:name w:val="明显引用 Char"/>
    <w:basedOn w:val="91"/>
    <w:link w:val="290"/>
    <w:qFormat/>
    <w:uiPriority w:val="30"/>
    <w:rPr>
      <w:rFonts w:ascii="Calibri" w:hAnsi="Calibri" w:eastAsia="思源黑体 CN Regular"/>
      <w:b/>
      <w:bCs/>
      <w:i/>
      <w:iCs/>
      <w:color w:val="4F81BD" w:themeColor="accent1"/>
      <w:kern w:val="2"/>
      <w:sz w:val="21"/>
      <w:szCs w:val="21"/>
      <w14:textFill>
        <w14:solidFill>
          <w14:schemeClr w14:val="accent1"/>
        </w14:solidFill>
      </w14:textFill>
    </w:rPr>
  </w:style>
  <w:style w:type="character" w:customStyle="1" w:styleId="292">
    <w:name w:val="签名 Char"/>
    <w:basedOn w:val="91"/>
    <w:link w:val="58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paragraph" w:customStyle="1" w:styleId="293">
    <w:name w:val="Bibliography"/>
    <w:basedOn w:val="1"/>
    <w:next w:val="1"/>
    <w:semiHidden/>
    <w:unhideWhenUsed/>
    <w:qFormat/>
    <w:uiPriority w:val="37"/>
    <w:pPr>
      <w:spacing w:after="0"/>
      <w:jc w:val="both"/>
    </w:pPr>
    <w:rPr>
      <w:sz w:val="21"/>
    </w:rPr>
  </w:style>
  <w:style w:type="character" w:customStyle="1" w:styleId="294">
    <w:name w:val="尾注文本 Char"/>
    <w:basedOn w:val="91"/>
    <w:link w:val="52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295">
    <w:name w:val="信息标题 Char"/>
    <w:basedOn w:val="91"/>
    <w:link w:val="79"/>
    <w:semiHidden/>
    <w:qFormat/>
    <w:uiPriority w:val="99"/>
    <w:rPr>
      <w:rFonts w:asciiTheme="majorHAnsi" w:hAnsiTheme="majorHAnsi" w:eastAsiaTheme="majorEastAsia" w:cstheme="majorBidi"/>
      <w:kern w:val="2"/>
      <w:sz w:val="24"/>
      <w:szCs w:val="24"/>
      <w:shd w:val="pct20" w:color="auto" w:fill="auto"/>
    </w:rPr>
  </w:style>
  <w:style w:type="paragraph" w:styleId="296">
    <w:name w:val="Quote"/>
    <w:basedOn w:val="1"/>
    <w:next w:val="1"/>
    <w:link w:val="297"/>
    <w:qFormat/>
    <w:uiPriority w:val="29"/>
    <w:pPr>
      <w:spacing w:after="0"/>
      <w:jc w:val="both"/>
    </w:pPr>
    <w:rPr>
      <w:i/>
      <w:iCs/>
      <w:color w:val="000000" w:themeColor="text1"/>
      <w:sz w:val="21"/>
      <w14:textFill>
        <w14:solidFill>
          <w14:schemeClr w14:val="tx1"/>
        </w14:solidFill>
      </w14:textFill>
    </w:rPr>
  </w:style>
  <w:style w:type="character" w:customStyle="1" w:styleId="297">
    <w:name w:val="引用 Char"/>
    <w:basedOn w:val="91"/>
    <w:link w:val="296"/>
    <w:qFormat/>
    <w:uiPriority w:val="29"/>
    <w:rPr>
      <w:rFonts w:ascii="Calibri" w:hAnsi="Calibri" w:eastAsia="思源黑体 CN Regular"/>
      <w:i/>
      <w:iCs/>
      <w:color w:val="000000" w:themeColor="text1"/>
      <w:kern w:val="2"/>
      <w:sz w:val="21"/>
      <w:szCs w:val="21"/>
      <w14:textFill>
        <w14:solidFill>
          <w14:schemeClr w14:val="tx1"/>
        </w14:solidFill>
      </w14:textFill>
    </w:rPr>
  </w:style>
  <w:style w:type="character" w:customStyle="1" w:styleId="298">
    <w:name w:val="正文首行缩进 Char"/>
    <w:basedOn w:val="155"/>
    <w:link w:val="86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299">
    <w:name w:val="正文文本缩进 Char"/>
    <w:basedOn w:val="91"/>
    <w:link w:val="35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300">
    <w:name w:val="正文首行缩进 2 Char"/>
    <w:basedOn w:val="299"/>
    <w:link w:val="87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301">
    <w:name w:val="正文文本 2 Char"/>
    <w:basedOn w:val="91"/>
    <w:link w:val="76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302">
    <w:name w:val="正文文本 3 Char"/>
    <w:basedOn w:val="91"/>
    <w:link w:val="31"/>
    <w:semiHidden/>
    <w:qFormat/>
    <w:uiPriority w:val="99"/>
    <w:rPr>
      <w:rFonts w:ascii="Calibri" w:hAnsi="Calibri" w:eastAsia="思源黑体 CN Regular"/>
      <w:kern w:val="2"/>
      <w:sz w:val="16"/>
      <w:szCs w:val="16"/>
    </w:rPr>
  </w:style>
  <w:style w:type="character" w:customStyle="1" w:styleId="303">
    <w:name w:val="正文文本缩进 2 Char"/>
    <w:basedOn w:val="91"/>
    <w:link w:val="51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character" w:customStyle="1" w:styleId="304">
    <w:name w:val="正文文本缩进 3 Char"/>
    <w:basedOn w:val="91"/>
    <w:link w:val="70"/>
    <w:semiHidden/>
    <w:qFormat/>
    <w:uiPriority w:val="99"/>
    <w:rPr>
      <w:rFonts w:ascii="Calibri" w:hAnsi="Calibri" w:eastAsia="思源黑体 CN Regular"/>
      <w:kern w:val="2"/>
      <w:sz w:val="16"/>
      <w:szCs w:val="16"/>
    </w:rPr>
  </w:style>
  <w:style w:type="character" w:customStyle="1" w:styleId="305">
    <w:name w:val="注释标题 Char"/>
    <w:basedOn w:val="91"/>
    <w:link w:val="16"/>
    <w:semiHidden/>
    <w:qFormat/>
    <w:uiPriority w:val="99"/>
    <w:rPr>
      <w:rFonts w:ascii="Calibri" w:hAnsi="Calibri" w:eastAsia="思源黑体 CN Regular"/>
      <w:kern w:val="2"/>
      <w:sz w:val="21"/>
      <w:szCs w:val="21"/>
    </w:rPr>
  </w:style>
  <w:style w:type="paragraph" w:customStyle="1" w:styleId="306">
    <w:name w:val="版权声明内容"/>
    <w:basedOn w:val="1"/>
    <w:qFormat/>
    <w:uiPriority w:val="0"/>
    <w:pPr>
      <w:snapToGrid w:val="0"/>
      <w:spacing w:after="0" w:line="60" w:lineRule="atLeast"/>
      <w:jc w:val="both"/>
    </w:pPr>
    <w:rPr>
      <w:sz w:val="21"/>
    </w:rPr>
  </w:style>
  <w:style w:type="paragraph" w:customStyle="1" w:styleId="307">
    <w:name w:val="侧边栏"/>
    <w:basedOn w:val="1"/>
    <w:qFormat/>
    <w:uiPriority w:val="0"/>
    <w:pPr>
      <w:spacing w:after="0"/>
      <w:jc w:val="center"/>
    </w:pPr>
    <w:rPr>
      <w:color w:val="FFFFFF" w:themeColor="background1"/>
      <w:sz w:val="32"/>
      <w14:textFill>
        <w14:solidFill>
          <w14:schemeClr w14:val="bg1"/>
        </w14:solidFill>
      </w14:textFill>
    </w:rPr>
  </w:style>
  <w:style w:type="paragraph" w:customStyle="1" w:styleId="308">
    <w:name w:val="列表（步骤内二级）"/>
    <w:basedOn w:val="139"/>
    <w:link w:val="310"/>
    <w:qFormat/>
    <w:uiPriority w:val="0"/>
    <w:pPr>
      <w:numPr>
        <w:numId w:val="0"/>
      </w:numPr>
      <w:tabs>
        <w:tab w:val="left" w:pos="284"/>
      </w:tabs>
      <w:spacing w:before="0"/>
      <w:ind w:left="860" w:leftChars="660" w:hanging="200" w:hangingChars="200"/>
    </w:pPr>
    <w:rPr>
      <w:sz w:val="20"/>
    </w:rPr>
  </w:style>
  <w:style w:type="paragraph" w:customStyle="1" w:styleId="309">
    <w:name w:val="列表（步骤内一级）"/>
    <w:basedOn w:val="308"/>
    <w:link w:val="311"/>
    <w:qFormat/>
    <w:uiPriority w:val="0"/>
    <w:pPr>
      <w:ind w:left="620" w:leftChars="420"/>
    </w:pPr>
  </w:style>
  <w:style w:type="character" w:customStyle="1" w:styleId="310">
    <w:name w:val="列表（步骤内二级） Char"/>
    <w:basedOn w:val="174"/>
    <w:link w:val="308"/>
    <w:qFormat/>
    <w:uiPriority w:val="0"/>
    <w:rPr>
      <w:rFonts w:ascii="Calibri" w:hAnsi="Calibri" w:eastAsia="思源黑体 CN Regular" w:cs="Arial"/>
      <w:kern w:val="2"/>
      <w:sz w:val="20"/>
      <w:szCs w:val="21"/>
    </w:rPr>
  </w:style>
  <w:style w:type="character" w:customStyle="1" w:styleId="311">
    <w:name w:val="列表（步骤内一级） Char"/>
    <w:basedOn w:val="310"/>
    <w:link w:val="309"/>
    <w:qFormat/>
    <w:uiPriority w:val="0"/>
    <w:rPr>
      <w:rFonts w:ascii="Calibri" w:hAnsi="Calibri" w:eastAsia="思源黑体 CN Regular" w:cs="Arial"/>
      <w:kern w:val="2"/>
      <w:sz w:val="20"/>
      <w:szCs w:val="21"/>
    </w:rPr>
  </w:style>
  <w:style w:type="paragraph" w:customStyle="1" w:styleId="312">
    <w:name w:val="标题6"/>
    <w:basedOn w:val="100"/>
    <w:link w:val="313"/>
    <w:qFormat/>
    <w:uiPriority w:val="0"/>
    <w:pPr>
      <w:numPr>
        <w:ilvl w:val="0"/>
        <w:numId w:val="27"/>
      </w:numPr>
      <w:spacing w:before="156" w:beforeLines="0" w:after="156" w:afterLines="0" w:line="240" w:lineRule="auto"/>
      <w:ind w:firstLine="0" w:firstLineChars="0"/>
      <w:jc w:val="both"/>
    </w:pPr>
    <w:rPr>
      <w:rFonts w:eastAsia="思源黑体 CN Regular" w:cstheme="minorHAnsi"/>
      <w:b/>
      <w:bCs/>
      <w:sz w:val="21"/>
      <w:szCs w:val="21"/>
    </w:rPr>
  </w:style>
  <w:style w:type="character" w:customStyle="1" w:styleId="313">
    <w:name w:val="标题6 Char"/>
    <w:basedOn w:val="197"/>
    <w:link w:val="312"/>
    <w:qFormat/>
    <w:uiPriority w:val="0"/>
    <w:rPr>
      <w:rFonts w:ascii="Calibri" w:hAnsi="Calibri" w:eastAsia="思源黑体 CN Regular" w:cstheme="minorHAnsi"/>
      <w:b/>
      <w:bCs/>
      <w:kern w:val="2"/>
      <w:sz w:val="21"/>
      <w:szCs w:val="21"/>
    </w:rPr>
  </w:style>
  <w:style w:type="paragraph" w:customStyle="1" w:styleId="314">
    <w:name w:val="End结束"/>
    <w:basedOn w:val="142"/>
    <w:link w:val="316"/>
    <w:qFormat/>
    <w:uiPriority w:val="0"/>
    <w:pPr>
      <w:spacing w:after="156"/>
      <w:ind w:left="840"/>
    </w:pPr>
  </w:style>
  <w:style w:type="character" w:customStyle="1" w:styleId="315">
    <w:name w:val="步骤（结束） Char"/>
    <w:basedOn w:val="91"/>
    <w:link w:val="142"/>
    <w:qFormat/>
    <w:uiPriority w:val="0"/>
    <w:rPr>
      <w:rFonts w:ascii="Calibri" w:hAnsi="Calibri" w:eastAsia="思源黑体 CN Regular" w:cs="Arial"/>
      <w:b/>
      <w:color w:val="FD4F00"/>
      <w:kern w:val="2"/>
      <w:sz w:val="24"/>
      <w:szCs w:val="21"/>
    </w:rPr>
  </w:style>
  <w:style w:type="character" w:customStyle="1" w:styleId="316">
    <w:name w:val="End结束 Char"/>
    <w:basedOn w:val="91"/>
    <w:link w:val="314"/>
    <w:qFormat/>
    <w:uiPriority w:val="0"/>
    <w:rPr>
      <w:rFonts w:ascii="Calibri" w:hAnsi="Calibri" w:eastAsia="思源黑体 CN Regular" w:cs="Arial"/>
      <w:b/>
      <w:color w:val="FD4F00"/>
      <w:kern w:val="2"/>
      <w:sz w:val="24"/>
      <w:szCs w:val="21"/>
    </w:rPr>
  </w:style>
  <w:style w:type="paragraph" w:customStyle="1" w:styleId="317">
    <w:name w:val="¡Á¡é¨°a?¨²¨¨Y"/>
    <w:basedOn w:val="1"/>
    <w:qFormat/>
    <w:uiPriority w:val="0"/>
    <w:pPr>
      <w:keepLines/>
      <w:widowControl/>
      <w:pBdr>
        <w:bottom w:val="single" w:color="A6A6A6" w:sz="6" w:space="1"/>
      </w:pBdr>
      <w:topLinePunct/>
      <w:adjustRightInd w:val="0"/>
      <w:snapToGrid w:val="0"/>
      <w:spacing w:after="0" w:line="60" w:lineRule="atLeast"/>
      <w:ind w:left="400" w:leftChars="400"/>
    </w:pPr>
    <w:rPr>
      <w:rFonts w:cs="Arial"/>
      <w:iCs/>
      <w:szCs w:val="18"/>
    </w:rPr>
  </w:style>
  <w:style w:type="character" w:customStyle="1" w:styleId="318">
    <w:name w:val="表格（内容） Char"/>
    <w:basedOn w:val="91"/>
    <w:link w:val="119"/>
    <w:qFormat/>
    <w:uiPriority w:val="0"/>
    <w:rPr>
      <w:rFonts w:ascii="Calibri" w:hAnsi="Calibri" w:eastAsia="思源黑体 CN Regular" w:cs="Arial"/>
      <w:snapToGrid w:val="0"/>
      <w:sz w:val="21"/>
      <w:szCs w:val="21"/>
    </w:rPr>
  </w:style>
  <w:style w:type="character" w:customStyle="1" w:styleId="319">
    <w:name w:val="表格（头） Char"/>
    <w:basedOn w:val="91"/>
    <w:link w:val="129"/>
    <w:qFormat/>
    <w:uiPriority w:val="0"/>
    <w:rPr>
      <w:rFonts w:ascii="Calibri" w:hAnsi="Calibri" w:eastAsia="思源黑体 CN Regular" w:cs="Book Antiqua"/>
      <w:b/>
      <w:bCs/>
      <w:snapToGrid w:val="0"/>
      <w:sz w:val="21"/>
      <w:szCs w:val="21"/>
    </w:rPr>
  </w:style>
  <w:style w:type="paragraph" w:customStyle="1" w:styleId="320">
    <w:name w:val="表格头"/>
    <w:basedOn w:val="1"/>
    <w:link w:val="322"/>
    <w:qFormat/>
    <w:uiPriority w:val="0"/>
    <w:pPr>
      <w:shd w:val="clear" w:color="auto" w:fill="F1F1F1" w:themeFill="background1" w:themeFillShade="F2"/>
      <w:spacing w:after="0"/>
    </w:pPr>
    <w:rPr>
      <w:rFonts w:eastAsia="微软雅黑"/>
      <w:b/>
      <w:sz w:val="21"/>
      <w:szCs w:val="22"/>
    </w:rPr>
  </w:style>
  <w:style w:type="paragraph" w:customStyle="1" w:styleId="321">
    <w:name w:val="表格内容"/>
    <w:basedOn w:val="1"/>
    <w:link w:val="323"/>
    <w:qFormat/>
    <w:uiPriority w:val="0"/>
    <w:pPr>
      <w:spacing w:after="0"/>
    </w:pPr>
    <w:rPr>
      <w:rFonts w:eastAsia="微软雅黑"/>
      <w:sz w:val="21"/>
      <w:szCs w:val="22"/>
    </w:rPr>
  </w:style>
  <w:style w:type="character" w:customStyle="1" w:styleId="322">
    <w:name w:val="表格头 Char"/>
    <w:basedOn w:val="91"/>
    <w:link w:val="320"/>
    <w:qFormat/>
    <w:uiPriority w:val="0"/>
    <w:rPr>
      <w:rFonts w:ascii="Calibri" w:hAnsi="Calibri" w:eastAsia="微软雅黑"/>
      <w:b/>
      <w:kern w:val="2"/>
      <w:sz w:val="21"/>
      <w:shd w:val="clear" w:color="auto" w:fill="F1F1F1" w:themeFill="background1" w:themeFillShade="F2"/>
    </w:rPr>
  </w:style>
  <w:style w:type="character" w:customStyle="1" w:styleId="323">
    <w:name w:val="表格内容 Char"/>
    <w:basedOn w:val="91"/>
    <w:link w:val="321"/>
    <w:qFormat/>
    <w:uiPriority w:val="0"/>
    <w:rPr>
      <w:rFonts w:ascii="Calibri" w:hAnsi="Calibri" w:eastAsia="微软雅黑"/>
      <w:kern w:val="2"/>
      <w:sz w:val="21"/>
    </w:rPr>
  </w:style>
  <w:style w:type="character" w:customStyle="1" w:styleId="324">
    <w:name w:val="Unresolved Mention"/>
    <w:basedOn w:val="91"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325">
    <w:name w:val="步骤下无序列表"/>
    <w:basedOn w:val="111"/>
    <w:link w:val="326"/>
    <w:qFormat/>
    <w:uiPriority w:val="0"/>
    <w:pPr>
      <w:numPr>
        <w:ilvl w:val="0"/>
        <w:numId w:val="28"/>
      </w:numPr>
    </w:pPr>
  </w:style>
  <w:style w:type="character" w:customStyle="1" w:styleId="326">
    <w:name w:val="步骤下无序列表 字符"/>
    <w:basedOn w:val="91"/>
    <w:link w:val="325"/>
    <w:qFormat/>
    <w:uiPriority w:val="0"/>
    <w:rPr>
      <w:rFonts w:ascii="Calibri" w:hAnsi="Calibri" w:eastAsia="思源黑体 CN Regular"/>
      <w:kern w:val="2"/>
      <w:sz w:val="24"/>
      <w:szCs w:val="21"/>
    </w:rPr>
  </w:style>
  <w:style w:type="paragraph" w:customStyle="1" w:styleId="327">
    <w:name w:val="提示/注意内容"/>
    <w:basedOn w:val="1"/>
    <w:qFormat/>
    <w:uiPriority w:val="0"/>
    <w:pPr>
      <w:keepLines/>
      <w:widowControl/>
      <w:pBdr>
        <w:bottom w:val="dotted" w:color="A5A5A5" w:themeColor="background1" w:themeShade="A6" w:sz="4" w:space="1"/>
      </w:pBdr>
      <w:topLinePunct/>
      <w:adjustRightInd w:val="0"/>
      <w:snapToGrid w:val="0"/>
      <w:spacing w:line="240" w:lineRule="exact"/>
      <w:ind w:left="851"/>
    </w:pPr>
    <w:rPr>
      <w:rFonts w:cs="Arial"/>
      <w:iCs/>
      <w:sz w:val="21"/>
      <w:szCs w:val="18"/>
    </w:rPr>
  </w:style>
  <w:style w:type="character" w:customStyle="1" w:styleId="328">
    <w:name w:val="注意内容 字符"/>
    <w:basedOn w:val="91"/>
    <w:link w:val="117"/>
    <w:qFormat/>
    <w:uiPriority w:val="0"/>
    <w:rPr>
      <w:rFonts w:ascii="Calibri" w:hAnsi="Calibri" w:eastAsia="思源黑体 CN Regular" w:cs="Arial"/>
      <w:iCs/>
      <w:kern w:val="2"/>
      <w:sz w:val="24"/>
      <w:szCs w:val="18"/>
    </w:rPr>
  </w:style>
  <w:style w:type="paragraph" w:customStyle="1" w:styleId="329">
    <w:name w:val="注意/提示内容"/>
    <w:basedOn w:val="117"/>
    <w:link w:val="330"/>
    <w:qFormat/>
    <w:uiPriority w:val="0"/>
    <w:pPr>
      <w:spacing w:line="240" w:lineRule="atLeast"/>
    </w:pPr>
  </w:style>
  <w:style w:type="character" w:customStyle="1" w:styleId="330">
    <w:name w:val="注意/提示内容 字符"/>
    <w:basedOn w:val="328"/>
    <w:link w:val="329"/>
    <w:qFormat/>
    <w:uiPriority w:val="0"/>
    <w:rPr>
      <w:rFonts w:ascii="Calibri" w:hAnsi="Calibri" w:eastAsia="思源黑体 CN Regular" w:cs="Arial"/>
      <w:kern w:val="2"/>
      <w:sz w:val="24"/>
      <w:szCs w:val="18"/>
    </w:rPr>
  </w:style>
  <w:style w:type="paragraph" w:customStyle="1" w:styleId="331">
    <w:name w:val="提示/注意内容（列表）"/>
    <w:basedOn w:val="329"/>
    <w:link w:val="332"/>
    <w:qFormat/>
    <w:uiPriority w:val="0"/>
    <w:pPr>
      <w:numPr>
        <w:ilvl w:val="0"/>
        <w:numId w:val="29"/>
      </w:numPr>
      <w:spacing w:before="120" w:after="120"/>
      <w:ind w:left="0" w:leftChars="0"/>
    </w:pPr>
  </w:style>
  <w:style w:type="character" w:customStyle="1" w:styleId="332">
    <w:name w:val="提示/注意内容（列表） 字符"/>
    <w:basedOn w:val="330"/>
    <w:link w:val="331"/>
    <w:qFormat/>
    <w:uiPriority w:val="0"/>
    <w:rPr>
      <w:rFonts w:ascii="Calibri" w:hAnsi="Calibri" w:eastAsia="思源黑体 CN Regular" w:cs="Arial"/>
      <w:kern w:val="2"/>
      <w:sz w:val="24"/>
      <w:szCs w:val="18"/>
    </w:rPr>
  </w:style>
  <w:style w:type="paragraph" w:customStyle="1" w:styleId="333">
    <w:name w:val="注意/提示内容（表内）"/>
    <w:basedOn w:val="1"/>
    <w:qFormat/>
    <w:uiPriority w:val="0"/>
    <w:rPr>
      <w:rFonts w:cs="Arial"/>
      <w:kern w:val="0"/>
      <w:sz w:val="18"/>
      <w:szCs w:val="20"/>
    </w:rPr>
  </w:style>
  <w:style w:type="character" w:customStyle="1" w:styleId="334">
    <w:name w:val="提示标题 Char"/>
    <w:basedOn w:val="123"/>
    <w:link w:val="121"/>
    <w:qFormat/>
    <w:uiPriority w:val="0"/>
    <w:rPr>
      <w:rFonts w:ascii="Calibri" w:hAnsi="Calibri" w:eastAsia="思源黑体 CN Regular" w:cs="Arial"/>
      <w:iCs w:val="0"/>
      <w:kern w:val="2"/>
      <w:sz w:val="24"/>
      <w:szCs w:val="21"/>
    </w:rPr>
  </w:style>
  <w:style w:type="paragraph" w:customStyle="1" w:styleId="335">
    <w:name w:val="提示内容列表"/>
    <w:basedOn w:val="215"/>
    <w:link w:val="338"/>
    <w:qFormat/>
    <w:uiPriority w:val="0"/>
    <w:pPr>
      <w:numPr>
        <w:ilvl w:val="0"/>
        <w:numId w:val="30"/>
      </w:numPr>
      <w:spacing w:after="120"/>
      <w:ind w:left="0" w:leftChars="0"/>
    </w:pPr>
  </w:style>
  <w:style w:type="paragraph" w:customStyle="1" w:styleId="336">
    <w:name w:val="步骤一级"/>
    <w:basedOn w:val="100"/>
    <w:link w:val="339"/>
    <w:qFormat/>
    <w:uiPriority w:val="0"/>
    <w:pPr>
      <w:numPr>
        <w:ilvl w:val="0"/>
        <w:numId w:val="31"/>
      </w:numPr>
      <w:spacing w:before="100" w:beforeLines="100" w:after="100" w:afterLines="100"/>
      <w:ind w:left="357" w:hanging="357" w:firstLineChars="0"/>
    </w:pPr>
    <w:rPr>
      <w:rFonts w:eastAsia="思源黑体 CN Normal" w:cs="Calibri"/>
      <w:sz w:val="21"/>
      <w:szCs w:val="24"/>
    </w:rPr>
  </w:style>
  <w:style w:type="character" w:customStyle="1" w:styleId="337">
    <w:name w:val="ÌáÊ¾ÄÚÈÝ 字符"/>
    <w:basedOn w:val="91"/>
    <w:link w:val="215"/>
    <w:qFormat/>
    <w:uiPriority w:val="0"/>
    <w:rPr>
      <w:rFonts w:eastAsia="思源黑体 CN Regular" w:cs="Arial"/>
      <w:iCs/>
      <w:snapToGrid w:val="0"/>
      <w:kern w:val="2"/>
      <w:sz w:val="21"/>
      <w:szCs w:val="18"/>
    </w:rPr>
  </w:style>
  <w:style w:type="character" w:customStyle="1" w:styleId="338">
    <w:name w:val="提示内容列表 字符"/>
    <w:basedOn w:val="337"/>
    <w:link w:val="335"/>
    <w:qFormat/>
    <w:uiPriority w:val="0"/>
    <w:rPr>
      <w:rFonts w:eastAsia="思源黑体 CN Regular" w:cs="Arial"/>
      <w:snapToGrid w:val="0"/>
      <w:kern w:val="2"/>
      <w:sz w:val="21"/>
      <w:szCs w:val="18"/>
    </w:rPr>
  </w:style>
  <w:style w:type="character" w:customStyle="1" w:styleId="339">
    <w:name w:val="步骤一级 Char"/>
    <w:basedOn w:val="197"/>
    <w:link w:val="336"/>
    <w:qFormat/>
    <w:uiPriority w:val="0"/>
    <w:rPr>
      <w:rFonts w:ascii="Calibri" w:hAnsi="Calibri" w:eastAsia="思源黑体 CN Normal" w:cs="Calibri"/>
      <w:kern w:val="2"/>
      <w:sz w:val="21"/>
      <w:szCs w:val="24"/>
    </w:rPr>
  </w:style>
  <w:style w:type="character" w:customStyle="1" w:styleId="340">
    <w:name w:val="步骤（一级） 字符"/>
    <w:basedOn w:val="155"/>
    <w:link w:val="111"/>
    <w:qFormat/>
    <w:uiPriority w:val="0"/>
    <w:rPr>
      <w:rFonts w:ascii="Calibri" w:hAnsi="Calibri" w:eastAsia="思源黑体 CN Regular"/>
      <w:kern w:val="2"/>
      <w:sz w:val="24"/>
      <w:szCs w:val="21"/>
    </w:rPr>
  </w:style>
  <w:style w:type="paragraph" w:customStyle="1" w:styleId="341">
    <w:name w:val="列表（表格）"/>
    <w:basedOn w:val="112"/>
    <w:link w:val="342"/>
    <w:qFormat/>
    <w:uiPriority w:val="0"/>
    <w:pPr>
      <w:tabs>
        <w:tab w:val="clear" w:pos="170"/>
        <w:tab w:val="clear" w:pos="284"/>
      </w:tabs>
      <w:spacing w:after="120"/>
      <w:ind w:left="351" w:hanging="351"/>
    </w:pPr>
    <w:rPr>
      <w:sz w:val="21"/>
    </w:rPr>
  </w:style>
  <w:style w:type="character" w:customStyle="1" w:styleId="342">
    <w:name w:val="列表（表格） 字符"/>
    <w:basedOn w:val="171"/>
    <w:link w:val="341"/>
    <w:qFormat/>
    <w:uiPriority w:val="0"/>
    <w:rPr>
      <w:rFonts w:ascii="Calibri" w:hAnsi="Calibri" w:eastAsia="思源黑体 CN Regular" w:cs="Arial"/>
      <w:sz w:val="21"/>
      <w:szCs w:val="21"/>
    </w:rPr>
  </w:style>
  <w:style w:type="table" w:customStyle="1" w:styleId="343">
    <w:name w:val="网格型18"/>
    <w:basedOn w:val="88"/>
    <w:qFormat/>
    <w:uiPriority w:val="0"/>
    <w:pPr>
      <w:spacing w:after="0" w:line="240" w:lineRule="auto"/>
    </w:pPr>
    <w:rPr>
      <w:kern w:val="2"/>
      <w:sz w:val="21"/>
      <w:szCs w:val="21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customXml" Target="../customXml/item2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5.png"/><Relationship Id="rId17" Type="http://schemas.openxmlformats.org/officeDocument/2006/relationships/image" Target="media/image4.png"/><Relationship Id="rId16" Type="http://schemas.openxmlformats.org/officeDocument/2006/relationships/image" Target="media/image3.png"/><Relationship Id="rId15" Type="http://schemas.openxmlformats.org/officeDocument/2006/relationships/image" Target="media/image2.png"/><Relationship Id="rId14" Type="http://schemas.openxmlformats.org/officeDocument/2006/relationships/image" Target="media/image1.png"/><Relationship Id="rId13" Type="http://schemas.openxmlformats.org/officeDocument/2006/relationships/theme" Target="theme/theme1.xml"/><Relationship Id="rId12" Type="http://schemas.openxmlformats.org/officeDocument/2006/relationships/footer" Target="footer4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5" Type="http://schemas.openxmlformats.org/officeDocument/2006/relationships/image" Target="media/image10.png"/><Relationship Id="rId4" Type="http://schemas.openxmlformats.org/officeDocument/2006/relationships/image" Target="media/image9.png"/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&#24037;&#20316;&#23433;&#25490;\&#27169;&#26495;\&#23433;&#35013;&#25351;&#21335;%26&#35828;&#26126;&#20070;&#27169;&#26495;\Tenda&#33521;&#25991;&#35828;&#26126;&#20070;&#26684;&#24335;&#27169;&#26495;-20180718.dotm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DFB722F-09E8-47CF-8C12-135813FA4D43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Tenda英文说明书格式模板-20180718.dotm</Template>
  <Company>Microsoft</Company>
  <Pages>3</Pages>
  <Words>177</Words>
  <Characters>1015</Characters>
  <Lines>8</Lines>
  <Paragraphs>2</Paragraphs>
  <TotalTime>3</TotalTime>
  <ScaleCrop>false</ScaleCrop>
  <LinksUpToDate>false</LinksUpToDate>
  <CharactersWithSpaces>1190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2022-06-13T09:06:00Z</dcterms:created>
  <dc:creator>Tenda</dc:creator>
  <cp:lastModifiedBy>浮殇年華</cp:lastModifiedBy>
  <cp:lastPrinted>2022-07-27T06:43:00Z</cp:lastPrinted>
  <dcterms:modified xsi:type="dcterms:W3CDTF">2023-11-24T03:45:13Z</dcterms:modified>
  <dc:title>AX1800 Wi-Fi 6 5G NR Router User Guide</dc:title>
  <cp:revision>848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EDA8FDD8BCC047BE887AE1C32A94D67A_12</vt:lpwstr>
  </property>
</Properties>
</file>